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503121E7" w:rsidR="00BF7F06" w:rsidRPr="00A11D21" w:rsidRDefault="00F904B7" w:rsidP="009E4AB7">
      <w:pPr>
        <w:rPr>
          <w:rFonts w:ascii="Calibri" w:hAnsi="Calibri" w:cs="Calibri"/>
          <w:b/>
          <w:bCs/>
        </w:rPr>
      </w:pPr>
      <w:r>
        <w:rPr>
          <w:rFonts w:ascii="Calibri" w:hAnsi="Calibri" w:cs="Calibri"/>
          <w:b/>
          <w:bCs/>
        </w:rPr>
        <w:t>Strapped</w:t>
      </w:r>
    </w:p>
    <w:p w14:paraId="2CDC2AFF" w14:textId="44A91D71" w:rsidR="007A6325" w:rsidRPr="00A11D21" w:rsidRDefault="00F904B7" w:rsidP="009E4AB7">
      <w:pPr>
        <w:rPr>
          <w:rFonts w:ascii="Calibri" w:hAnsi="Calibri" w:cs="Calibri"/>
          <w:b/>
          <w:bCs/>
        </w:rPr>
      </w:pPr>
      <w:r>
        <w:rPr>
          <w:rFonts w:ascii="Calibri" w:hAnsi="Calibri" w:cs="Calibri"/>
          <w:b/>
          <w:bCs/>
        </w:rPr>
        <w:t>Strapped</w:t>
      </w:r>
      <w:r w:rsidR="00B44FE0">
        <w:rPr>
          <w:rFonts w:ascii="Calibri" w:hAnsi="Calibri" w:cs="Calibri"/>
          <w:b/>
          <w:bCs/>
        </w:rPr>
        <w:t xml:space="preserve"> (Part </w:t>
      </w:r>
      <w:r>
        <w:rPr>
          <w:rFonts w:ascii="Calibri" w:hAnsi="Calibri" w:cs="Calibri"/>
          <w:b/>
          <w:bCs/>
        </w:rPr>
        <w:t>1</w:t>
      </w:r>
      <w:r w:rsidR="00B44FE0">
        <w:rPr>
          <w:rFonts w:ascii="Calibri" w:hAnsi="Calibri" w:cs="Calibri"/>
          <w:b/>
          <w:bCs/>
        </w:rPr>
        <w:t xml:space="preserve"> of </w:t>
      </w:r>
      <w:r>
        <w:rPr>
          <w:rFonts w:ascii="Calibri" w:hAnsi="Calibri" w:cs="Calibri"/>
          <w:b/>
          <w:bCs/>
        </w:rPr>
        <w:t>3</w:t>
      </w:r>
      <w:r w:rsidR="00B44FE0">
        <w:rPr>
          <w:rFonts w:ascii="Calibri" w:hAnsi="Calibri" w:cs="Calibri"/>
          <w:b/>
          <w:bCs/>
        </w:rPr>
        <w:t>)</w:t>
      </w:r>
    </w:p>
    <w:p w14:paraId="156A3DE0" w14:textId="6D5686B4" w:rsidR="007A6325" w:rsidRPr="00A11D21" w:rsidRDefault="00F904B7" w:rsidP="009E4AB7">
      <w:pPr>
        <w:rPr>
          <w:rFonts w:ascii="Calibri" w:hAnsi="Calibri" w:cs="Calibri"/>
          <w:b/>
          <w:bCs/>
        </w:rPr>
      </w:pPr>
      <w:r>
        <w:rPr>
          <w:rFonts w:ascii="Calibri" w:hAnsi="Calibri" w:cs="Calibri"/>
          <w:b/>
          <w:bCs/>
        </w:rPr>
        <w:t>Genesis 14:17-24, Hebrews 7:1-10</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2D2E154A" w14:textId="2DDC69AF" w:rsidR="00F904B7" w:rsidRPr="00F904B7" w:rsidRDefault="00F904B7" w:rsidP="00F904B7">
      <w:pPr>
        <w:spacing w:line="276" w:lineRule="auto"/>
        <w:rPr>
          <w:rFonts w:ascii="Calibri" w:hAnsi="Calibri"/>
        </w:rPr>
      </w:pPr>
      <w:r w:rsidRPr="00F904B7">
        <w:rPr>
          <w:rFonts w:ascii="Calibri" w:hAnsi="Calibri"/>
        </w:rPr>
        <w:t xml:space="preserve">I want to kick off a </w:t>
      </w:r>
      <w:r w:rsidR="00C80D74" w:rsidRPr="00F904B7">
        <w:rPr>
          <w:rFonts w:ascii="Calibri" w:hAnsi="Calibri"/>
        </w:rPr>
        <w:t>brand-new</w:t>
      </w:r>
      <w:r w:rsidRPr="00F904B7">
        <w:rPr>
          <w:rFonts w:ascii="Calibri" w:hAnsi="Calibri"/>
        </w:rPr>
        <w:t xml:space="preserve"> series</w:t>
      </w:r>
      <w:r w:rsidR="00013504">
        <w:rPr>
          <w:rFonts w:ascii="Calibri" w:hAnsi="Calibri"/>
        </w:rPr>
        <w:t>,</w:t>
      </w:r>
      <w:r w:rsidRPr="00F904B7">
        <w:rPr>
          <w:rFonts w:ascii="Calibri" w:hAnsi="Calibri"/>
        </w:rPr>
        <w:t xml:space="preserve"> called “Strapped.” </w:t>
      </w:r>
      <w:r w:rsidR="00013504">
        <w:rPr>
          <w:rFonts w:ascii="Calibri" w:hAnsi="Calibri"/>
        </w:rPr>
        <w:t>E</w:t>
      </w:r>
      <w:r w:rsidRPr="00F904B7">
        <w:rPr>
          <w:rFonts w:ascii="Calibri" w:hAnsi="Calibri"/>
        </w:rPr>
        <w:t>verywhere we turn</w:t>
      </w:r>
      <w:r w:rsidR="00013504">
        <w:rPr>
          <w:rFonts w:ascii="Calibri" w:hAnsi="Calibri"/>
        </w:rPr>
        <w:t xml:space="preserve"> there is debt – </w:t>
      </w:r>
      <w:r w:rsidRPr="00F904B7">
        <w:rPr>
          <w:rFonts w:ascii="Calibri" w:hAnsi="Calibri"/>
        </w:rPr>
        <w:t>credit card debt, college loan debt</w:t>
      </w:r>
      <w:r w:rsidR="00013504">
        <w:rPr>
          <w:rFonts w:ascii="Calibri" w:hAnsi="Calibri"/>
        </w:rPr>
        <w:t xml:space="preserve">. </w:t>
      </w:r>
      <w:r w:rsidRPr="00F904B7">
        <w:rPr>
          <w:rFonts w:ascii="Calibri" w:hAnsi="Calibri"/>
        </w:rPr>
        <w:t>Wherever there is debt</w:t>
      </w:r>
      <w:r w:rsidR="00013504">
        <w:rPr>
          <w:rFonts w:ascii="Calibri" w:hAnsi="Calibri"/>
        </w:rPr>
        <w:t xml:space="preserve">, </w:t>
      </w:r>
      <w:r w:rsidRPr="00F904B7">
        <w:rPr>
          <w:rFonts w:ascii="Calibri" w:hAnsi="Calibri"/>
        </w:rPr>
        <w:t>there is stress. God wants us to get out of the prison cell of financial oppression. Today</w:t>
      </w:r>
      <w:r w:rsidR="00013504">
        <w:rPr>
          <w:rFonts w:ascii="Calibri" w:hAnsi="Calibri"/>
        </w:rPr>
        <w:t>,</w:t>
      </w:r>
      <w:r w:rsidRPr="00F904B7">
        <w:rPr>
          <w:rFonts w:ascii="Calibri" w:hAnsi="Calibri"/>
        </w:rPr>
        <w:t xml:space="preserve"> we're going to kick off a </w:t>
      </w:r>
      <w:r w:rsidR="00C80D74" w:rsidRPr="00F904B7">
        <w:rPr>
          <w:rFonts w:ascii="Calibri" w:hAnsi="Calibri"/>
        </w:rPr>
        <w:t>brand-new</w:t>
      </w:r>
      <w:r w:rsidRPr="00F904B7">
        <w:rPr>
          <w:rFonts w:ascii="Calibri" w:hAnsi="Calibri"/>
        </w:rPr>
        <w:t xml:space="preserve"> teaching series to help us get unstrapped and away from those things that are so destructive in our life. </w:t>
      </w:r>
    </w:p>
    <w:p w14:paraId="5BF38116" w14:textId="77777777" w:rsidR="00F904B7" w:rsidRPr="00F904B7" w:rsidRDefault="00F904B7" w:rsidP="00F904B7">
      <w:pPr>
        <w:spacing w:line="276" w:lineRule="auto"/>
        <w:rPr>
          <w:rFonts w:ascii="Calibri" w:hAnsi="Calibri"/>
        </w:rPr>
      </w:pPr>
    </w:p>
    <w:p w14:paraId="27AC1497" w14:textId="77777777" w:rsidR="00F904B7" w:rsidRPr="00F904B7" w:rsidRDefault="00F904B7" w:rsidP="00F904B7">
      <w:pPr>
        <w:spacing w:line="276" w:lineRule="auto"/>
        <w:rPr>
          <w:rFonts w:ascii="Calibri" w:hAnsi="Calibri"/>
        </w:rPr>
      </w:pPr>
      <w:r w:rsidRPr="00F904B7">
        <w:rPr>
          <w:rFonts w:ascii="Calibri" w:hAnsi="Calibri"/>
        </w:rPr>
        <w:t xml:space="preserve">Psychologists tell us that 40 million Americans struggle with anxiety related disorders. Financial worries are a massive trigger for these individuals. People who struggle with debt are more than twice as likely to suffer from depression, according to the University of Nottingham in England. </w:t>
      </w:r>
    </w:p>
    <w:p w14:paraId="0F9EB867" w14:textId="77777777" w:rsidR="00F904B7" w:rsidRPr="00F904B7" w:rsidRDefault="00F904B7" w:rsidP="00F904B7">
      <w:pPr>
        <w:spacing w:line="276" w:lineRule="auto"/>
        <w:rPr>
          <w:rFonts w:ascii="Calibri" w:hAnsi="Calibri"/>
        </w:rPr>
      </w:pPr>
    </w:p>
    <w:p w14:paraId="57150F33" w14:textId="691CEE23" w:rsidR="00F904B7" w:rsidRPr="00F904B7" w:rsidRDefault="00F904B7" w:rsidP="00F904B7">
      <w:pPr>
        <w:spacing w:line="276" w:lineRule="auto"/>
        <w:rPr>
          <w:rFonts w:ascii="Calibri" w:hAnsi="Calibri"/>
        </w:rPr>
      </w:pPr>
      <w:r w:rsidRPr="00F904B7">
        <w:rPr>
          <w:rFonts w:ascii="Calibri" w:hAnsi="Calibri"/>
        </w:rPr>
        <w:t xml:space="preserve">How do we begin to break free from these struggles? God has so much He wants to say to us today about this powerful topic. All throughout </w:t>
      </w:r>
      <w:r w:rsidR="00013504">
        <w:rPr>
          <w:rFonts w:ascii="Calibri" w:hAnsi="Calibri"/>
        </w:rPr>
        <w:t>Sc</w:t>
      </w:r>
      <w:r w:rsidRPr="00F904B7">
        <w:rPr>
          <w:rFonts w:ascii="Calibri" w:hAnsi="Calibri"/>
        </w:rPr>
        <w:t xml:space="preserve">ripture, faith and finances go together. </w:t>
      </w:r>
    </w:p>
    <w:p w14:paraId="5DF4F1D0" w14:textId="77777777" w:rsidR="00F904B7" w:rsidRPr="00F904B7" w:rsidRDefault="00F904B7" w:rsidP="00F904B7">
      <w:pPr>
        <w:spacing w:line="276" w:lineRule="auto"/>
        <w:rPr>
          <w:rFonts w:ascii="Calibri" w:hAnsi="Calibri"/>
        </w:rPr>
      </w:pPr>
    </w:p>
    <w:p w14:paraId="18EDB40C" w14:textId="4492BAF4" w:rsidR="00F904B7" w:rsidRPr="00F904B7" w:rsidRDefault="00F904B7" w:rsidP="00F904B7">
      <w:pPr>
        <w:spacing w:line="276" w:lineRule="auto"/>
        <w:rPr>
          <w:rFonts w:ascii="Calibri" w:hAnsi="Calibri"/>
        </w:rPr>
      </w:pPr>
      <w:r w:rsidRPr="00F904B7">
        <w:rPr>
          <w:rFonts w:ascii="Calibri" w:hAnsi="Calibri"/>
        </w:rPr>
        <w:t>In Genesis 14, we find a powerful story of Abram. Abram is this great patriarchal leader in the book of Genesis. He sets pace for us today as the father of faith. He is the father of the nation of Israel. He's the hero of the early parts of the book of Genesis. Abra</w:t>
      </w:r>
      <w:r w:rsidR="00013504">
        <w:rPr>
          <w:rFonts w:ascii="Calibri" w:hAnsi="Calibri"/>
        </w:rPr>
        <w:t>m</w:t>
      </w:r>
      <w:r w:rsidRPr="00F904B7">
        <w:rPr>
          <w:rFonts w:ascii="Calibri" w:hAnsi="Calibri"/>
        </w:rPr>
        <w:t xml:space="preserve"> understood some powerful things about finances. He understood about how to live a life that was unstrapped and a life of freedom. I want us to look at this story from Genesis 14 where Abram does something that is very unexpected. </w:t>
      </w:r>
    </w:p>
    <w:p w14:paraId="7220F105" w14:textId="77777777" w:rsidR="00F904B7" w:rsidRPr="00F904B7" w:rsidRDefault="00F904B7" w:rsidP="00F904B7">
      <w:pPr>
        <w:spacing w:line="276" w:lineRule="auto"/>
        <w:rPr>
          <w:rFonts w:ascii="Calibri" w:hAnsi="Calibri"/>
        </w:rPr>
      </w:pPr>
    </w:p>
    <w:p w14:paraId="74CB43A6" w14:textId="77777777" w:rsidR="00F904B7" w:rsidRPr="00F904B7" w:rsidRDefault="00F904B7" w:rsidP="00F904B7">
      <w:pPr>
        <w:spacing w:line="276" w:lineRule="auto"/>
        <w:rPr>
          <w:rFonts w:ascii="Calibri" w:hAnsi="Calibri"/>
        </w:rPr>
      </w:pPr>
      <w:r w:rsidRPr="00F904B7">
        <w:rPr>
          <w:rFonts w:ascii="Calibri" w:hAnsi="Calibri"/>
        </w:rPr>
        <w:t xml:space="preserve">He's called Abram early in his life. He's called Abraham later in his life because God promised that he would be the father of a great nation and He changed his name. But in Genesis 14 he is Abram. </w:t>
      </w:r>
    </w:p>
    <w:p w14:paraId="34EF3ACE" w14:textId="77777777" w:rsidR="00F904B7" w:rsidRPr="00F904B7" w:rsidRDefault="00F904B7" w:rsidP="00F904B7">
      <w:pPr>
        <w:spacing w:line="276" w:lineRule="auto"/>
        <w:rPr>
          <w:rFonts w:ascii="Calibri" w:hAnsi="Calibri"/>
        </w:rPr>
      </w:pPr>
    </w:p>
    <w:p w14:paraId="58AFC248" w14:textId="441F8E67" w:rsidR="00F904B7" w:rsidRPr="00F904B7" w:rsidRDefault="00F904B7" w:rsidP="00F904B7">
      <w:pPr>
        <w:spacing w:line="276" w:lineRule="auto"/>
        <w:rPr>
          <w:rFonts w:ascii="Calibri" w:hAnsi="Calibri"/>
        </w:rPr>
      </w:pPr>
      <w:r w:rsidRPr="00F904B7">
        <w:rPr>
          <w:rFonts w:ascii="Calibri" w:hAnsi="Calibri"/>
        </w:rPr>
        <w:t>Abram ha</w:t>
      </w:r>
      <w:r w:rsidR="002D585E">
        <w:rPr>
          <w:rFonts w:ascii="Calibri" w:hAnsi="Calibri"/>
        </w:rPr>
        <w:t>d</w:t>
      </w:r>
      <w:r w:rsidRPr="00F904B7">
        <w:rPr>
          <w:rFonts w:ascii="Calibri" w:hAnsi="Calibri"/>
        </w:rPr>
        <w:t xml:space="preserve"> a nephew named Lot. Lot wanted to do his own thing, so he moved to the sin city capital of the world, aka Sodom. Sodom and Gomorrah. He moved to Sodom. </w:t>
      </w:r>
      <w:proofErr w:type="gramStart"/>
      <w:r w:rsidR="00836245">
        <w:rPr>
          <w:rFonts w:ascii="Calibri" w:hAnsi="Calibri"/>
        </w:rPr>
        <w:t>Later on</w:t>
      </w:r>
      <w:proofErr w:type="gramEnd"/>
      <w:r w:rsidR="00836245">
        <w:rPr>
          <w:rFonts w:ascii="Calibri" w:hAnsi="Calibri"/>
        </w:rPr>
        <w:t xml:space="preserve">, </w:t>
      </w:r>
      <w:r w:rsidRPr="00F904B7">
        <w:rPr>
          <w:rFonts w:ascii="Calibri" w:hAnsi="Calibri"/>
        </w:rPr>
        <w:t>Sodom is overtaken by five rival kings. They carr</w:t>
      </w:r>
      <w:r w:rsidR="002D585E">
        <w:rPr>
          <w:rFonts w:ascii="Calibri" w:hAnsi="Calibri"/>
        </w:rPr>
        <w:t>ied</w:t>
      </w:r>
      <w:r w:rsidRPr="00F904B7">
        <w:rPr>
          <w:rFonts w:ascii="Calibri" w:hAnsi="Calibri"/>
        </w:rPr>
        <w:t xml:space="preserve"> Lot and many of the other inhabitants of the city off, along with the plunder of the city. </w:t>
      </w:r>
    </w:p>
    <w:p w14:paraId="69BD2F00" w14:textId="77777777" w:rsidR="00F904B7" w:rsidRPr="00F904B7" w:rsidRDefault="00F904B7" w:rsidP="00F904B7">
      <w:pPr>
        <w:spacing w:line="276" w:lineRule="auto"/>
        <w:rPr>
          <w:rFonts w:ascii="Calibri" w:hAnsi="Calibri"/>
        </w:rPr>
      </w:pPr>
    </w:p>
    <w:p w14:paraId="19C113F4" w14:textId="0C4EE596" w:rsidR="00F904B7" w:rsidRPr="00F904B7" w:rsidRDefault="00F904B7" w:rsidP="00F904B7">
      <w:pPr>
        <w:spacing w:line="276" w:lineRule="auto"/>
        <w:rPr>
          <w:rFonts w:ascii="Calibri" w:hAnsi="Calibri"/>
        </w:rPr>
      </w:pPr>
      <w:r w:rsidRPr="00F904B7">
        <w:rPr>
          <w:rFonts w:ascii="Calibri" w:hAnsi="Calibri"/>
        </w:rPr>
        <w:t xml:space="preserve">Abram hears about this and he thinks, “I'm going to go rescue my nephew. I'm kind of ticked that he moved to Sodom to start with because I told him he shouldn't live in Sodom. But he did it anyway and he's in trouble.” </w:t>
      </w:r>
      <w:r w:rsidR="00836245">
        <w:rPr>
          <w:rFonts w:ascii="Calibri" w:hAnsi="Calibri"/>
        </w:rPr>
        <w:t>Abram</w:t>
      </w:r>
      <w:r w:rsidRPr="00F904B7">
        <w:rPr>
          <w:rFonts w:ascii="Calibri" w:hAnsi="Calibri"/>
        </w:rPr>
        <w:t xml:space="preserve"> goes and rescues hi</w:t>
      </w:r>
      <w:r w:rsidR="00836245">
        <w:rPr>
          <w:rFonts w:ascii="Calibri" w:hAnsi="Calibri"/>
        </w:rPr>
        <w:t>s nephew</w:t>
      </w:r>
      <w:r w:rsidRPr="00F904B7">
        <w:rPr>
          <w:rFonts w:ascii="Calibri" w:hAnsi="Calibri"/>
        </w:rPr>
        <w:t xml:space="preserve">. He defeats the five rival </w:t>
      </w:r>
      <w:r w:rsidRPr="00F904B7">
        <w:rPr>
          <w:rFonts w:ascii="Calibri" w:hAnsi="Calibri"/>
        </w:rPr>
        <w:lastRenderedPageBreak/>
        <w:t xml:space="preserve">kings and takes all of the plunder from the victory. He has a powerful choice to make in regards to what he does with all of those resources. </w:t>
      </w:r>
    </w:p>
    <w:p w14:paraId="1F274246" w14:textId="77777777" w:rsidR="00F904B7" w:rsidRPr="00F904B7" w:rsidRDefault="00F904B7" w:rsidP="00F904B7">
      <w:pPr>
        <w:spacing w:line="276" w:lineRule="auto"/>
        <w:rPr>
          <w:rFonts w:ascii="Calibri" w:hAnsi="Calibri"/>
        </w:rPr>
      </w:pPr>
    </w:p>
    <w:p w14:paraId="4026279C" w14:textId="40C277B7" w:rsidR="00F904B7" w:rsidRPr="00F904B7" w:rsidRDefault="002D585E" w:rsidP="00F904B7">
      <w:pPr>
        <w:spacing w:line="276" w:lineRule="auto"/>
        <w:rPr>
          <w:rFonts w:ascii="Calibri" w:hAnsi="Calibri"/>
        </w:rPr>
      </w:pPr>
      <w:r>
        <w:rPr>
          <w:rFonts w:ascii="Calibri" w:hAnsi="Calibri"/>
        </w:rPr>
        <w:t>T</w:t>
      </w:r>
      <w:r w:rsidR="00F904B7" w:rsidRPr="00F904B7">
        <w:rPr>
          <w:rFonts w:ascii="Calibri" w:hAnsi="Calibri"/>
        </w:rPr>
        <w:t xml:space="preserve">hrough this story, I want us to see some powerful things about faith and finances. Abram understood </w:t>
      </w:r>
      <w:r w:rsidR="00836245">
        <w:rPr>
          <w:rFonts w:ascii="Calibri" w:hAnsi="Calibri"/>
        </w:rPr>
        <w:t>how and why he should</w:t>
      </w:r>
      <w:r w:rsidR="00F904B7" w:rsidRPr="00F904B7">
        <w:rPr>
          <w:rFonts w:ascii="Calibri" w:hAnsi="Calibri"/>
        </w:rPr>
        <w:t xml:space="preserve"> give. He understood how he could be a generous person. As a result, God began to free his heart. He began to learn some great things about how God operates and how God works. </w:t>
      </w:r>
    </w:p>
    <w:p w14:paraId="12CA5DA6" w14:textId="77777777" w:rsidR="00F904B7" w:rsidRPr="00F904B7" w:rsidRDefault="00F904B7" w:rsidP="00F904B7">
      <w:pPr>
        <w:spacing w:line="276" w:lineRule="auto"/>
        <w:rPr>
          <w:rFonts w:ascii="Calibri" w:hAnsi="Calibri"/>
        </w:rPr>
      </w:pPr>
    </w:p>
    <w:p w14:paraId="787751D6" w14:textId="77777777" w:rsidR="00F904B7" w:rsidRPr="00F904B7" w:rsidRDefault="00F904B7" w:rsidP="00F904B7">
      <w:pPr>
        <w:spacing w:line="276" w:lineRule="auto"/>
        <w:rPr>
          <w:rFonts w:ascii="Calibri" w:hAnsi="Calibri"/>
        </w:rPr>
      </w:pPr>
      <w:r w:rsidRPr="00F904B7">
        <w:rPr>
          <w:rFonts w:ascii="Calibri" w:hAnsi="Calibri"/>
        </w:rPr>
        <w:t xml:space="preserve">Let's look at Genesis 14. There’s a battle and then there is an opportunity for Abram to give. </w:t>
      </w:r>
    </w:p>
    <w:p w14:paraId="148B8936" w14:textId="77777777" w:rsidR="00F904B7" w:rsidRPr="00F904B7" w:rsidRDefault="00F904B7" w:rsidP="00F904B7">
      <w:pPr>
        <w:spacing w:line="276" w:lineRule="auto"/>
        <w:rPr>
          <w:rFonts w:ascii="Calibri" w:hAnsi="Calibri"/>
        </w:rPr>
      </w:pPr>
    </w:p>
    <w:p w14:paraId="481BA9DE" w14:textId="5A0F7B32" w:rsidR="00F904B7" w:rsidRPr="00F904B7" w:rsidRDefault="00F904B7" w:rsidP="00F904B7">
      <w:pPr>
        <w:spacing w:line="276" w:lineRule="auto"/>
        <w:rPr>
          <w:rFonts w:ascii="Calibri" w:hAnsi="Calibri"/>
        </w:rPr>
      </w:pPr>
      <w:r w:rsidRPr="00F904B7">
        <w:rPr>
          <w:rFonts w:ascii="Calibri" w:hAnsi="Calibri"/>
        </w:rPr>
        <w:t xml:space="preserve">I believe that tithing and generosity is God's gateway to financial provision. It sounds kind of like the opposite of that. Many times we think about giving and we think about having less. </w:t>
      </w:r>
      <w:r w:rsidR="00013504">
        <w:rPr>
          <w:rFonts w:ascii="Calibri" w:hAnsi="Calibri"/>
        </w:rPr>
        <w:t>W</w:t>
      </w:r>
      <w:r w:rsidRPr="00F904B7">
        <w:rPr>
          <w:rFonts w:ascii="Calibri" w:hAnsi="Calibri"/>
        </w:rPr>
        <w:t xml:space="preserve">hat we want to see today is that through </w:t>
      </w:r>
      <w:r w:rsidR="00013504">
        <w:rPr>
          <w:rFonts w:ascii="Calibri" w:hAnsi="Calibri"/>
        </w:rPr>
        <w:t xml:space="preserve">giving </w:t>
      </w:r>
      <w:r w:rsidRPr="00F904B7">
        <w:rPr>
          <w:rFonts w:ascii="Calibri" w:hAnsi="Calibri"/>
        </w:rPr>
        <w:t xml:space="preserve">sometimes God begins to </w:t>
      </w:r>
      <w:r w:rsidR="00013504">
        <w:rPr>
          <w:rFonts w:ascii="Calibri" w:hAnsi="Calibri"/>
        </w:rPr>
        <w:t xml:space="preserve">actually </w:t>
      </w:r>
      <w:r w:rsidRPr="00F904B7">
        <w:rPr>
          <w:rFonts w:ascii="Calibri" w:hAnsi="Calibri"/>
        </w:rPr>
        <w:t>give us more</w:t>
      </w:r>
      <w:r w:rsidR="00013504">
        <w:rPr>
          <w:rFonts w:ascii="Calibri" w:hAnsi="Calibri"/>
        </w:rPr>
        <w:t xml:space="preserve"> </w:t>
      </w:r>
      <w:r w:rsidRPr="00F904B7">
        <w:rPr>
          <w:rFonts w:ascii="Calibri" w:hAnsi="Calibri"/>
        </w:rPr>
        <w:t xml:space="preserve">opportunity than what we've had. </w:t>
      </w:r>
    </w:p>
    <w:p w14:paraId="68508DE6" w14:textId="77777777" w:rsidR="00F904B7" w:rsidRPr="00F904B7" w:rsidRDefault="00F904B7" w:rsidP="00F904B7">
      <w:pPr>
        <w:spacing w:line="276" w:lineRule="auto"/>
        <w:rPr>
          <w:rFonts w:ascii="Calibri" w:hAnsi="Calibri"/>
        </w:rPr>
      </w:pPr>
    </w:p>
    <w:p w14:paraId="652BB9BE" w14:textId="77777777" w:rsidR="00C91D1B" w:rsidRDefault="00F904B7" w:rsidP="00F904B7">
      <w:pPr>
        <w:spacing w:line="276" w:lineRule="auto"/>
        <w:rPr>
          <w:rFonts w:ascii="Calibri" w:hAnsi="Calibri"/>
        </w:rPr>
      </w:pPr>
      <w:r w:rsidRPr="00F904B7">
        <w:rPr>
          <w:rFonts w:ascii="Calibri" w:hAnsi="Calibri"/>
        </w:rPr>
        <w:t xml:space="preserve">Let’s look at this together. Three things today related to giving and tithing that help us get unstrapped from the prison cell of oppression that we feel when it comes to debt and managing money. </w:t>
      </w:r>
    </w:p>
    <w:p w14:paraId="5C95F4CE" w14:textId="77777777" w:rsidR="00C91D1B" w:rsidRDefault="00C91D1B" w:rsidP="00F904B7">
      <w:pPr>
        <w:spacing w:line="276" w:lineRule="auto"/>
        <w:rPr>
          <w:rFonts w:ascii="Calibri" w:hAnsi="Calibri"/>
        </w:rPr>
      </w:pPr>
    </w:p>
    <w:p w14:paraId="7560B21A" w14:textId="2E4AC45C" w:rsidR="00F904B7" w:rsidRPr="00C91D1B" w:rsidRDefault="00F904B7" w:rsidP="00F904B7">
      <w:pPr>
        <w:spacing w:line="276" w:lineRule="auto"/>
        <w:rPr>
          <w:rFonts w:ascii="Calibri" w:hAnsi="Calibri"/>
          <w:i/>
          <w:iCs/>
        </w:rPr>
      </w:pPr>
      <w:r w:rsidRPr="00C91D1B">
        <w:rPr>
          <w:rFonts w:ascii="Calibri" w:hAnsi="Calibri"/>
          <w:i/>
          <w:iCs/>
        </w:rPr>
        <w:t>Tithing</w:t>
      </w:r>
      <w:r w:rsidR="00C91D1B" w:rsidRPr="00C91D1B">
        <w:rPr>
          <w:rFonts w:ascii="Calibri" w:hAnsi="Calibri"/>
          <w:i/>
          <w:iCs/>
        </w:rPr>
        <w:t xml:space="preserve">… </w:t>
      </w:r>
    </w:p>
    <w:p w14:paraId="199D91D3" w14:textId="77777777" w:rsidR="00F904B7" w:rsidRPr="00F904B7" w:rsidRDefault="00F904B7" w:rsidP="00F904B7">
      <w:pPr>
        <w:spacing w:line="276" w:lineRule="auto"/>
        <w:rPr>
          <w:rFonts w:ascii="Calibri" w:hAnsi="Calibri"/>
        </w:rPr>
      </w:pPr>
    </w:p>
    <w:p w14:paraId="4CF0013A" w14:textId="77777777" w:rsidR="00F904B7" w:rsidRPr="00F904B7" w:rsidRDefault="00F904B7" w:rsidP="00F904B7">
      <w:pPr>
        <w:spacing w:line="276" w:lineRule="auto"/>
        <w:rPr>
          <w:rFonts w:ascii="Calibri" w:hAnsi="Calibri"/>
          <w:b/>
          <w:bCs/>
        </w:rPr>
      </w:pPr>
      <w:r w:rsidRPr="00F904B7">
        <w:rPr>
          <w:rFonts w:ascii="Calibri" w:hAnsi="Calibri"/>
          <w:b/>
          <w:bCs/>
        </w:rPr>
        <w:t>1. Honors Jesus</w:t>
      </w:r>
    </w:p>
    <w:p w14:paraId="2E6BE30A" w14:textId="77777777" w:rsidR="00F904B7" w:rsidRPr="00F904B7" w:rsidRDefault="00F904B7" w:rsidP="00F904B7">
      <w:pPr>
        <w:spacing w:line="276" w:lineRule="auto"/>
        <w:rPr>
          <w:rFonts w:ascii="Calibri" w:hAnsi="Calibri"/>
        </w:rPr>
      </w:pPr>
    </w:p>
    <w:p w14:paraId="7BF1CFB8" w14:textId="2BB588A9" w:rsidR="00F904B7" w:rsidRPr="00F904B7" w:rsidRDefault="00F904B7" w:rsidP="00F904B7">
      <w:pPr>
        <w:spacing w:line="276" w:lineRule="auto"/>
        <w:rPr>
          <w:rFonts w:ascii="Calibri" w:hAnsi="Calibri"/>
        </w:rPr>
      </w:pPr>
      <w:r w:rsidRPr="00F904B7">
        <w:rPr>
          <w:rFonts w:ascii="Calibri" w:hAnsi="Calibri"/>
        </w:rPr>
        <w:t>You may think, “What does Genesis 14 have to do with Jesus</w:t>
      </w:r>
      <w:r w:rsidR="00C91D1B">
        <w:rPr>
          <w:rFonts w:ascii="Calibri" w:hAnsi="Calibri"/>
        </w:rPr>
        <w:t xml:space="preserve">? </w:t>
      </w:r>
      <w:r w:rsidRPr="00F904B7">
        <w:rPr>
          <w:rFonts w:ascii="Calibri" w:hAnsi="Calibri"/>
        </w:rPr>
        <w:t xml:space="preserve">Jesus was born of the Virgin Mary in the gospels.” What's interesting is that in Genesis 14, we actually find a visitation from heaven. The Lord Jesus Christ is there, but He is there in a different form. This is called a Christophany. If I can just be theological with you for a few minutes, </w:t>
      </w:r>
      <w:r w:rsidR="00C80D74" w:rsidRPr="00F904B7">
        <w:rPr>
          <w:rFonts w:ascii="Calibri" w:hAnsi="Calibri"/>
        </w:rPr>
        <w:t>Christophani</w:t>
      </w:r>
      <w:r w:rsidR="00C80D74">
        <w:rPr>
          <w:rFonts w:ascii="Calibri" w:hAnsi="Calibri"/>
        </w:rPr>
        <w:t>es</w:t>
      </w:r>
      <w:r w:rsidRPr="00F904B7">
        <w:rPr>
          <w:rFonts w:ascii="Calibri" w:hAnsi="Calibri"/>
        </w:rPr>
        <w:t xml:space="preserve"> are appearances of Jesus in the Old Testament. Now how is that possible? Because Jesus always was. Jesus was not born in the gospels. Jesus always has been. He just came as the Son of God to the earth in Matthew, Mark, Luke, and John. </w:t>
      </w:r>
    </w:p>
    <w:p w14:paraId="06BAC4ED" w14:textId="77777777" w:rsidR="00F904B7" w:rsidRPr="00F904B7" w:rsidRDefault="00F904B7" w:rsidP="00F904B7">
      <w:pPr>
        <w:spacing w:line="276" w:lineRule="auto"/>
        <w:rPr>
          <w:rFonts w:ascii="Calibri" w:hAnsi="Calibri"/>
        </w:rPr>
      </w:pPr>
    </w:p>
    <w:p w14:paraId="46216DF9" w14:textId="2F93D94A" w:rsidR="00F904B7" w:rsidRPr="00F904B7" w:rsidRDefault="00F904B7" w:rsidP="00F904B7">
      <w:pPr>
        <w:spacing w:line="276" w:lineRule="auto"/>
        <w:rPr>
          <w:rFonts w:ascii="Calibri" w:hAnsi="Calibri"/>
        </w:rPr>
      </w:pPr>
      <w:r w:rsidRPr="00F904B7">
        <w:rPr>
          <w:rFonts w:ascii="Calibri" w:hAnsi="Calibri"/>
        </w:rPr>
        <w:t xml:space="preserve">That’s why in Genesis 1 it says, “When God created the heavens and the earth,” it talks about the </w:t>
      </w:r>
      <w:r w:rsidR="002D585E">
        <w:rPr>
          <w:rFonts w:ascii="Calibri" w:hAnsi="Calibri"/>
        </w:rPr>
        <w:t>“</w:t>
      </w:r>
      <w:r w:rsidRPr="00F904B7">
        <w:rPr>
          <w:rFonts w:ascii="Calibri" w:hAnsi="Calibri"/>
        </w:rPr>
        <w:t>we.” Because God is Father, Son, and Spirit. Throughout the Old Testament, there are times when Jesus pops up. In Joshua 4 before the first battle, Jesus appears to Joshua and gives him courage to go and fight. In the book of Daniel, Shadrach, Meshach, and Abednego are thrown into a fiery furnace. There</w:t>
      </w:r>
      <w:r w:rsidR="00C91D1B">
        <w:rPr>
          <w:rFonts w:ascii="Calibri" w:hAnsi="Calibri"/>
        </w:rPr>
        <w:t xml:space="preserve"> are</w:t>
      </w:r>
      <w:r w:rsidRPr="00F904B7">
        <w:rPr>
          <w:rFonts w:ascii="Calibri" w:hAnsi="Calibri"/>
        </w:rPr>
        <w:t xml:space="preserve"> three guys that are thrown in, but they see four. That's </w:t>
      </w:r>
      <w:r w:rsidRPr="00F904B7">
        <w:rPr>
          <w:rFonts w:ascii="Calibri" w:hAnsi="Calibri"/>
        </w:rPr>
        <w:lastRenderedPageBreak/>
        <w:t>believed to be the Lord Jesus. Here, this man named Melchizedek is a visit</w:t>
      </w:r>
      <w:r w:rsidR="00836245">
        <w:rPr>
          <w:rFonts w:ascii="Calibri" w:hAnsi="Calibri"/>
        </w:rPr>
        <w:t>or</w:t>
      </w:r>
      <w:r w:rsidRPr="00F904B7">
        <w:rPr>
          <w:rFonts w:ascii="Calibri" w:hAnsi="Calibri"/>
        </w:rPr>
        <w:t xml:space="preserve"> from heaven. It is the Lord Jesus. </w:t>
      </w:r>
    </w:p>
    <w:p w14:paraId="0B84B3F0" w14:textId="77777777" w:rsidR="00F904B7" w:rsidRPr="00F904B7" w:rsidRDefault="00F904B7" w:rsidP="00F904B7">
      <w:pPr>
        <w:spacing w:line="276" w:lineRule="auto"/>
        <w:rPr>
          <w:rFonts w:ascii="Calibri" w:hAnsi="Calibri"/>
        </w:rPr>
      </w:pPr>
    </w:p>
    <w:p w14:paraId="7CF7C6CA" w14:textId="77777777" w:rsidR="00F904B7" w:rsidRPr="00F904B7" w:rsidRDefault="00F904B7" w:rsidP="00F904B7">
      <w:pPr>
        <w:spacing w:line="276" w:lineRule="auto"/>
        <w:rPr>
          <w:rFonts w:ascii="Calibri" w:hAnsi="Calibri"/>
        </w:rPr>
      </w:pPr>
      <w:r w:rsidRPr="00F904B7">
        <w:rPr>
          <w:rFonts w:ascii="Calibri" w:hAnsi="Calibri"/>
        </w:rPr>
        <w:t>How is that the case? Look with me if you would, because he begins to have a conversation with this interesting character, Melchizedek.</w:t>
      </w:r>
    </w:p>
    <w:p w14:paraId="489233F6" w14:textId="77777777" w:rsidR="00F904B7" w:rsidRPr="00F904B7" w:rsidRDefault="00F904B7" w:rsidP="00F904B7">
      <w:pPr>
        <w:spacing w:line="276" w:lineRule="auto"/>
        <w:rPr>
          <w:rFonts w:ascii="Calibri" w:hAnsi="Calibri"/>
        </w:rPr>
      </w:pPr>
    </w:p>
    <w:p w14:paraId="2BE03285" w14:textId="77777777" w:rsidR="00F904B7" w:rsidRPr="00F904B7" w:rsidRDefault="00F904B7" w:rsidP="00F904B7">
      <w:pPr>
        <w:spacing w:line="276" w:lineRule="auto"/>
        <w:rPr>
          <w:rFonts w:ascii="Calibri" w:hAnsi="Calibri"/>
        </w:rPr>
      </w:pPr>
      <w:r w:rsidRPr="00F904B7">
        <w:rPr>
          <w:rFonts w:ascii="Calibri" w:hAnsi="Calibri"/>
        </w:rPr>
        <w:t>“Melchizedek, king of Salem, brought out bread and wine; he was a priest to God Most High.  He blessed him and said: Abram is blessed by God Most High, Creator of heaven and earth, and blessed be God Most High who has handed over your enemies to you. And Abram gave him a tenth of everything” (Genesis 14:18-21).</w:t>
      </w:r>
    </w:p>
    <w:p w14:paraId="52FEDD1A" w14:textId="77777777" w:rsidR="00F904B7" w:rsidRPr="00F904B7" w:rsidRDefault="00F904B7" w:rsidP="00F904B7">
      <w:pPr>
        <w:spacing w:line="276" w:lineRule="auto"/>
        <w:rPr>
          <w:rFonts w:ascii="Calibri" w:hAnsi="Calibri"/>
        </w:rPr>
      </w:pPr>
    </w:p>
    <w:p w14:paraId="10644AC1" w14:textId="1CAA75C2" w:rsidR="00C91D1B" w:rsidRDefault="00F904B7" w:rsidP="00F904B7">
      <w:pPr>
        <w:spacing w:line="276" w:lineRule="auto"/>
        <w:rPr>
          <w:rFonts w:ascii="Calibri" w:hAnsi="Calibri"/>
        </w:rPr>
      </w:pPr>
      <w:r w:rsidRPr="00F904B7">
        <w:rPr>
          <w:rFonts w:ascii="Calibri" w:hAnsi="Calibri"/>
        </w:rPr>
        <w:t>Abram honors the priest by bringing the tithe. He honors Jesus by bringing the tithe to this man by the name of Melchizedek</w:t>
      </w:r>
      <w:r w:rsidR="00C91D1B">
        <w:rPr>
          <w:rFonts w:ascii="Calibri" w:hAnsi="Calibri"/>
        </w:rPr>
        <w:t xml:space="preserve"> (n</w:t>
      </w:r>
      <w:r w:rsidRPr="00F904B7">
        <w:rPr>
          <w:rFonts w:ascii="Calibri" w:hAnsi="Calibri"/>
        </w:rPr>
        <w:t>ot to be confused with Mephibosheth</w:t>
      </w:r>
      <w:r w:rsidR="00C91D1B">
        <w:rPr>
          <w:rFonts w:ascii="Calibri" w:hAnsi="Calibri"/>
        </w:rPr>
        <w:t xml:space="preserve">, who </w:t>
      </w:r>
      <w:r w:rsidRPr="00F904B7">
        <w:rPr>
          <w:rFonts w:ascii="Calibri" w:hAnsi="Calibri"/>
        </w:rPr>
        <w:t>is another biblical character</w:t>
      </w:r>
      <w:r w:rsidR="00C91D1B">
        <w:rPr>
          <w:rFonts w:ascii="Calibri" w:hAnsi="Calibri"/>
        </w:rPr>
        <w:t>)</w:t>
      </w:r>
      <w:r w:rsidRPr="00F904B7">
        <w:rPr>
          <w:rFonts w:ascii="Calibri" w:hAnsi="Calibri"/>
        </w:rPr>
        <w:t xml:space="preserve">. Melchizedek. I'm going to teach you today </w:t>
      </w:r>
      <w:r w:rsidR="00C91D1B">
        <w:rPr>
          <w:rFonts w:ascii="Calibri" w:hAnsi="Calibri"/>
        </w:rPr>
        <w:t>about</w:t>
      </w:r>
      <w:r w:rsidRPr="00F904B7">
        <w:rPr>
          <w:rFonts w:ascii="Calibri" w:hAnsi="Calibri"/>
        </w:rPr>
        <w:t xml:space="preserve"> a guy that you </w:t>
      </w:r>
      <w:r w:rsidR="00C91D1B">
        <w:rPr>
          <w:rFonts w:ascii="Calibri" w:hAnsi="Calibri"/>
        </w:rPr>
        <w:t xml:space="preserve">maybe </w:t>
      </w:r>
      <w:r w:rsidRPr="00F904B7">
        <w:rPr>
          <w:rFonts w:ascii="Calibri" w:hAnsi="Calibri"/>
        </w:rPr>
        <w:t xml:space="preserve">haven't thought a lot about. </w:t>
      </w:r>
    </w:p>
    <w:p w14:paraId="46702434" w14:textId="77777777" w:rsidR="00C91D1B" w:rsidRDefault="00C91D1B" w:rsidP="00F904B7">
      <w:pPr>
        <w:spacing w:line="276" w:lineRule="auto"/>
        <w:rPr>
          <w:rFonts w:ascii="Calibri" w:hAnsi="Calibri"/>
        </w:rPr>
      </w:pPr>
    </w:p>
    <w:p w14:paraId="7A8B2D67" w14:textId="75983B80" w:rsidR="00F904B7" w:rsidRPr="00F904B7" w:rsidRDefault="00F904B7" w:rsidP="00F904B7">
      <w:pPr>
        <w:spacing w:line="276" w:lineRule="auto"/>
        <w:rPr>
          <w:rFonts w:ascii="Calibri" w:hAnsi="Calibri"/>
        </w:rPr>
      </w:pPr>
      <w:r w:rsidRPr="00F904B7">
        <w:rPr>
          <w:rFonts w:ascii="Calibri" w:hAnsi="Calibri"/>
        </w:rPr>
        <w:t>He honors.</w:t>
      </w:r>
      <w:r w:rsidR="00C91D1B">
        <w:rPr>
          <w:rFonts w:ascii="Calibri" w:hAnsi="Calibri"/>
        </w:rPr>
        <w:t xml:space="preserve"> </w:t>
      </w:r>
      <w:r w:rsidRPr="00F904B7">
        <w:rPr>
          <w:rFonts w:ascii="Calibri" w:hAnsi="Calibri"/>
        </w:rPr>
        <w:t xml:space="preserve">When we give, we honor. When we have a relationship with somebody, a relationship is built on honor. A marriage is built on honor. Friendships are built on honor. </w:t>
      </w:r>
    </w:p>
    <w:p w14:paraId="4859B2AB" w14:textId="77777777" w:rsidR="00F904B7" w:rsidRPr="00F904B7" w:rsidRDefault="00F904B7" w:rsidP="00F904B7">
      <w:pPr>
        <w:spacing w:line="276" w:lineRule="auto"/>
        <w:rPr>
          <w:rFonts w:ascii="Calibri" w:hAnsi="Calibri"/>
        </w:rPr>
      </w:pPr>
    </w:p>
    <w:p w14:paraId="3428137A" w14:textId="79C98F66" w:rsidR="00F904B7" w:rsidRPr="00F904B7" w:rsidRDefault="00F904B7" w:rsidP="00F904B7">
      <w:pPr>
        <w:spacing w:line="276" w:lineRule="auto"/>
        <w:rPr>
          <w:rFonts w:ascii="Calibri" w:hAnsi="Calibri"/>
        </w:rPr>
      </w:pPr>
      <w:r w:rsidRPr="00F904B7">
        <w:rPr>
          <w:rFonts w:ascii="Calibri" w:hAnsi="Calibri"/>
        </w:rPr>
        <w:t xml:space="preserve">I've learned the greatest way that I can honor my wife is to buy her shoes. She loves it. When we first got married, I thought if you have </w:t>
      </w:r>
      <w:r w:rsidR="00C91D1B">
        <w:rPr>
          <w:rFonts w:ascii="Calibri" w:hAnsi="Calibri"/>
        </w:rPr>
        <w:t>3 or 4</w:t>
      </w:r>
      <w:r w:rsidRPr="00F904B7">
        <w:rPr>
          <w:rFonts w:ascii="Calibri" w:hAnsi="Calibri"/>
        </w:rPr>
        <w:t xml:space="preserve"> pair of shoes you're good. My wife has taken over the closet. There</w:t>
      </w:r>
      <w:r w:rsidR="00C91D1B">
        <w:rPr>
          <w:rFonts w:ascii="Calibri" w:hAnsi="Calibri"/>
        </w:rPr>
        <w:t xml:space="preserve"> are</w:t>
      </w:r>
      <w:r w:rsidRPr="00F904B7">
        <w:rPr>
          <w:rFonts w:ascii="Calibri" w:hAnsi="Calibri"/>
        </w:rPr>
        <w:t xml:space="preserve"> so many different types of shoes. There</w:t>
      </w:r>
      <w:r w:rsidR="00C91D1B">
        <w:rPr>
          <w:rFonts w:ascii="Calibri" w:hAnsi="Calibri"/>
        </w:rPr>
        <w:t xml:space="preserve"> are</w:t>
      </w:r>
      <w:r w:rsidRPr="00F904B7">
        <w:rPr>
          <w:rFonts w:ascii="Calibri" w:hAnsi="Calibri"/>
        </w:rPr>
        <w:t xml:space="preserve"> booties and boots. Did you know that? There</w:t>
      </w:r>
      <w:r w:rsidR="00C91D1B">
        <w:rPr>
          <w:rFonts w:ascii="Calibri" w:hAnsi="Calibri"/>
        </w:rPr>
        <w:t xml:space="preserve"> are</w:t>
      </w:r>
      <w:r w:rsidRPr="00F904B7">
        <w:rPr>
          <w:rFonts w:ascii="Calibri" w:hAnsi="Calibri"/>
        </w:rPr>
        <w:t xml:space="preserve"> heels, wedges, platforms, </w:t>
      </w:r>
      <w:r w:rsidR="00C91D1B">
        <w:rPr>
          <w:rFonts w:ascii="Calibri" w:hAnsi="Calibri"/>
        </w:rPr>
        <w:t xml:space="preserve">pumps, </w:t>
      </w:r>
      <w:r w:rsidRPr="00F904B7">
        <w:rPr>
          <w:rFonts w:ascii="Calibri" w:hAnsi="Calibri"/>
        </w:rPr>
        <w:t xml:space="preserve">and stilettos. You </w:t>
      </w:r>
      <w:r w:rsidR="00C91D1B">
        <w:rPr>
          <w:rFonts w:ascii="Calibri" w:hAnsi="Calibri"/>
        </w:rPr>
        <w:t>have</w:t>
      </w:r>
      <w:r w:rsidRPr="00F904B7">
        <w:rPr>
          <w:rFonts w:ascii="Calibri" w:hAnsi="Calibri"/>
        </w:rPr>
        <w:t xml:space="preserve"> to know the difference. I didn't know all this when I was a single guy. I had no idea. There</w:t>
      </w:r>
      <w:r w:rsidR="00C91D1B">
        <w:rPr>
          <w:rFonts w:ascii="Calibri" w:hAnsi="Calibri"/>
        </w:rPr>
        <w:t xml:space="preserve"> are</w:t>
      </w:r>
      <w:r w:rsidRPr="00F904B7">
        <w:rPr>
          <w:rFonts w:ascii="Calibri" w:hAnsi="Calibri"/>
        </w:rPr>
        <w:t xml:space="preserve"> workout shoes that you wear to be cute in, but you don't exercise in. That’s not even to mention the different textures and colors of the shoes. Am I speaking anybody's love language today? You </w:t>
      </w:r>
      <w:r w:rsidR="00C91D1B">
        <w:rPr>
          <w:rFonts w:ascii="Calibri" w:hAnsi="Calibri"/>
        </w:rPr>
        <w:t>have</w:t>
      </w:r>
      <w:r w:rsidRPr="00F904B7">
        <w:rPr>
          <w:rFonts w:ascii="Calibri" w:hAnsi="Calibri"/>
        </w:rPr>
        <w:t xml:space="preserve"> to show honor to your wife by getting her some shoes. It's true. Guys, take your wife to the mall after church. Somebody just thought, “I love this church. I’m coming back next week.” </w:t>
      </w:r>
    </w:p>
    <w:p w14:paraId="0080027F" w14:textId="77777777" w:rsidR="00F904B7" w:rsidRPr="00F904B7" w:rsidRDefault="00F904B7" w:rsidP="00F904B7">
      <w:pPr>
        <w:spacing w:line="276" w:lineRule="auto"/>
        <w:rPr>
          <w:rFonts w:ascii="Calibri" w:hAnsi="Calibri"/>
        </w:rPr>
      </w:pPr>
    </w:p>
    <w:p w14:paraId="49EC6713" w14:textId="423D281F" w:rsidR="00F904B7" w:rsidRPr="00F904B7" w:rsidRDefault="00F904B7" w:rsidP="00F904B7">
      <w:pPr>
        <w:spacing w:line="276" w:lineRule="auto"/>
        <w:rPr>
          <w:rFonts w:ascii="Calibri" w:hAnsi="Calibri"/>
        </w:rPr>
      </w:pPr>
      <w:r w:rsidRPr="00F904B7">
        <w:rPr>
          <w:rFonts w:ascii="Calibri" w:hAnsi="Calibri"/>
        </w:rPr>
        <w:t xml:space="preserve">We honor </w:t>
      </w:r>
      <w:r w:rsidR="00836245">
        <w:rPr>
          <w:rFonts w:ascii="Calibri" w:hAnsi="Calibri"/>
        </w:rPr>
        <w:t xml:space="preserve">people </w:t>
      </w:r>
      <w:r w:rsidRPr="00F904B7">
        <w:rPr>
          <w:rFonts w:ascii="Calibri" w:hAnsi="Calibri"/>
        </w:rPr>
        <w:t xml:space="preserve">by giving. </w:t>
      </w:r>
      <w:r w:rsidR="00836245">
        <w:rPr>
          <w:rFonts w:ascii="Calibri" w:hAnsi="Calibri"/>
        </w:rPr>
        <w:t>And w</w:t>
      </w:r>
      <w:r w:rsidRPr="00F904B7">
        <w:rPr>
          <w:rFonts w:ascii="Calibri" w:hAnsi="Calibri"/>
        </w:rPr>
        <w:t xml:space="preserve">e honor Christ </w:t>
      </w:r>
      <w:r w:rsidR="00836245">
        <w:rPr>
          <w:rFonts w:ascii="Calibri" w:hAnsi="Calibri"/>
        </w:rPr>
        <w:t>as</w:t>
      </w:r>
      <w:r w:rsidRPr="00F904B7">
        <w:rPr>
          <w:rFonts w:ascii="Calibri" w:hAnsi="Calibri"/>
        </w:rPr>
        <w:t xml:space="preserve"> we give. We show respect</w:t>
      </w:r>
      <w:r w:rsidR="00233404">
        <w:rPr>
          <w:rFonts w:ascii="Calibri" w:hAnsi="Calibri"/>
        </w:rPr>
        <w:t xml:space="preserve">. We show </w:t>
      </w:r>
      <w:r w:rsidRPr="00F904B7">
        <w:rPr>
          <w:rFonts w:ascii="Calibri" w:hAnsi="Calibri"/>
        </w:rPr>
        <w:t>reverence</w:t>
      </w:r>
      <w:r w:rsidR="00233404">
        <w:rPr>
          <w:rFonts w:ascii="Calibri" w:hAnsi="Calibri"/>
        </w:rPr>
        <w:t xml:space="preserve">. We show </w:t>
      </w:r>
      <w:r w:rsidRPr="00F904B7">
        <w:rPr>
          <w:rFonts w:ascii="Calibri" w:hAnsi="Calibri"/>
        </w:rPr>
        <w:t>appreciation</w:t>
      </w:r>
      <w:r w:rsidR="00233404">
        <w:rPr>
          <w:rFonts w:ascii="Calibri" w:hAnsi="Calibri"/>
        </w:rPr>
        <w:t>. We show</w:t>
      </w:r>
      <w:r w:rsidRPr="00F904B7">
        <w:rPr>
          <w:rFonts w:ascii="Calibri" w:hAnsi="Calibri"/>
        </w:rPr>
        <w:t xml:space="preserve"> admiration. Think about the great things that God has done in your life</w:t>
      </w:r>
      <w:r w:rsidR="00233404">
        <w:rPr>
          <w:rFonts w:ascii="Calibri" w:hAnsi="Calibri"/>
        </w:rPr>
        <w:t>. T</w:t>
      </w:r>
      <w:r w:rsidRPr="00F904B7">
        <w:rPr>
          <w:rFonts w:ascii="Calibri" w:hAnsi="Calibri"/>
        </w:rPr>
        <w:t xml:space="preserve">he response should lead us to want to be generous. That's a natural thing. If somebody has blessed you, is it not natural to say, “I would like to bless them back”? </w:t>
      </w:r>
    </w:p>
    <w:p w14:paraId="0D3B32CD" w14:textId="77777777" w:rsidR="00F904B7" w:rsidRPr="00F904B7" w:rsidRDefault="00F904B7" w:rsidP="00F904B7">
      <w:pPr>
        <w:spacing w:line="276" w:lineRule="auto"/>
        <w:rPr>
          <w:rFonts w:ascii="Calibri" w:hAnsi="Calibri"/>
        </w:rPr>
      </w:pPr>
    </w:p>
    <w:p w14:paraId="33189AD2" w14:textId="09180B39" w:rsidR="00F904B7" w:rsidRPr="00F904B7" w:rsidRDefault="00F904B7" w:rsidP="00F904B7">
      <w:pPr>
        <w:spacing w:line="276" w:lineRule="auto"/>
        <w:rPr>
          <w:rFonts w:ascii="Calibri" w:hAnsi="Calibri"/>
        </w:rPr>
      </w:pPr>
      <w:r w:rsidRPr="00F904B7">
        <w:rPr>
          <w:rFonts w:ascii="Calibri" w:hAnsi="Calibri"/>
        </w:rPr>
        <w:t xml:space="preserve">Here Abram has this great windfall. He defeats these five evil kings. He has all the plunder and what does he do? He wants to bring a tithe to this priest, Melchizedek. </w:t>
      </w:r>
    </w:p>
    <w:p w14:paraId="51F8348B" w14:textId="77777777" w:rsidR="00F904B7" w:rsidRPr="00F904B7" w:rsidRDefault="00F904B7" w:rsidP="00F904B7">
      <w:pPr>
        <w:spacing w:line="276" w:lineRule="auto"/>
        <w:rPr>
          <w:rFonts w:ascii="Calibri" w:hAnsi="Calibri"/>
        </w:rPr>
      </w:pPr>
    </w:p>
    <w:p w14:paraId="3A049290" w14:textId="3D980C7A" w:rsidR="00F904B7" w:rsidRPr="00F904B7" w:rsidRDefault="00F904B7" w:rsidP="00F904B7">
      <w:pPr>
        <w:spacing w:line="276" w:lineRule="auto"/>
        <w:rPr>
          <w:rFonts w:ascii="Calibri" w:hAnsi="Calibri"/>
        </w:rPr>
      </w:pPr>
      <w:r w:rsidRPr="00F904B7">
        <w:rPr>
          <w:rFonts w:ascii="Calibri" w:hAnsi="Calibri"/>
        </w:rPr>
        <w:lastRenderedPageBreak/>
        <w:t xml:space="preserve">How do we know that Melchizedek is Jesus? Let's download that for just a moment. This is Christophany. First of all, he was referred to as a </w:t>
      </w:r>
      <w:r w:rsidR="00465345">
        <w:rPr>
          <w:rFonts w:ascii="Calibri" w:hAnsi="Calibri"/>
        </w:rPr>
        <w:t>“</w:t>
      </w:r>
      <w:r w:rsidRPr="00F904B7">
        <w:rPr>
          <w:rFonts w:ascii="Calibri" w:hAnsi="Calibri"/>
        </w:rPr>
        <w:t xml:space="preserve">priest </w:t>
      </w:r>
      <w:r w:rsidR="00465345">
        <w:rPr>
          <w:rFonts w:ascii="Calibri" w:hAnsi="Calibri"/>
        </w:rPr>
        <w:t>to</w:t>
      </w:r>
      <w:r w:rsidRPr="00F904B7">
        <w:rPr>
          <w:rFonts w:ascii="Calibri" w:hAnsi="Calibri"/>
        </w:rPr>
        <w:t xml:space="preserve"> the </w:t>
      </w:r>
      <w:proofErr w:type="gramStart"/>
      <w:r w:rsidRPr="00F904B7">
        <w:rPr>
          <w:rFonts w:ascii="Calibri" w:hAnsi="Calibri"/>
        </w:rPr>
        <w:t>Most High</w:t>
      </w:r>
      <w:proofErr w:type="gramEnd"/>
      <w:r w:rsidRPr="00F904B7">
        <w:rPr>
          <w:rFonts w:ascii="Calibri" w:hAnsi="Calibri"/>
        </w:rPr>
        <w:t xml:space="preserve"> God</w:t>
      </w:r>
      <w:r w:rsidR="00465345">
        <w:rPr>
          <w:rFonts w:ascii="Calibri" w:hAnsi="Calibri"/>
        </w:rPr>
        <w:t>”</w:t>
      </w:r>
      <w:r w:rsidRPr="00F904B7">
        <w:rPr>
          <w:rFonts w:ascii="Calibri" w:hAnsi="Calibri"/>
        </w:rPr>
        <w:t xml:space="preserve"> and a </w:t>
      </w:r>
      <w:r w:rsidR="00465345">
        <w:rPr>
          <w:rFonts w:ascii="Calibri" w:hAnsi="Calibri"/>
        </w:rPr>
        <w:t>“</w:t>
      </w:r>
      <w:r w:rsidRPr="00F904B7">
        <w:rPr>
          <w:rFonts w:ascii="Calibri" w:hAnsi="Calibri"/>
        </w:rPr>
        <w:t>king.</w:t>
      </w:r>
      <w:r w:rsidR="00465345">
        <w:rPr>
          <w:rFonts w:ascii="Calibri" w:hAnsi="Calibri"/>
        </w:rPr>
        <w:t>”</w:t>
      </w:r>
      <w:r w:rsidRPr="00F904B7">
        <w:rPr>
          <w:rFonts w:ascii="Calibri" w:hAnsi="Calibri"/>
        </w:rPr>
        <w:t xml:space="preserve"> He gets two titles. Nobody in the Bible gets two titles, priest and king, except the Lord Jesus and Melchizedek right here. The only person that tried to be a priest and a king was King Saul, and he was killed in battle because he tried to play the role of priest. It didn't work out so well for him. Jesus is both the King of kings, who rules in the heavens, and at the same time </w:t>
      </w:r>
      <w:r w:rsidR="00465345">
        <w:rPr>
          <w:rFonts w:ascii="Calibri" w:hAnsi="Calibri"/>
        </w:rPr>
        <w:t>H</w:t>
      </w:r>
      <w:r w:rsidRPr="00F904B7">
        <w:rPr>
          <w:rFonts w:ascii="Calibri" w:hAnsi="Calibri"/>
        </w:rPr>
        <w:t xml:space="preserve">e is the priest who never ceases to make intercession on our behalf. He is both priest and king. That's what we see here in Melchizedek’s experience. He is the priest of the </w:t>
      </w:r>
      <w:proofErr w:type="gramStart"/>
      <w:r w:rsidRPr="00F904B7">
        <w:rPr>
          <w:rFonts w:ascii="Calibri" w:hAnsi="Calibri"/>
        </w:rPr>
        <w:t>Most High</w:t>
      </w:r>
      <w:proofErr w:type="gramEnd"/>
      <w:r w:rsidRPr="00F904B7">
        <w:rPr>
          <w:rFonts w:ascii="Calibri" w:hAnsi="Calibri"/>
        </w:rPr>
        <w:t xml:space="preserve"> God and the king of Salem (also known in later times as Jerusalem). Also in Hebrews 7, Melchizedek doesn't have any parents. This is the recipe here for divinity. </w:t>
      </w:r>
    </w:p>
    <w:p w14:paraId="5C775E86" w14:textId="77777777" w:rsidR="00F904B7" w:rsidRPr="00F904B7" w:rsidRDefault="00F904B7" w:rsidP="00F904B7">
      <w:pPr>
        <w:spacing w:line="276" w:lineRule="auto"/>
        <w:rPr>
          <w:rFonts w:ascii="Calibri" w:hAnsi="Calibri"/>
        </w:rPr>
      </w:pPr>
    </w:p>
    <w:p w14:paraId="6A722E11" w14:textId="77777777" w:rsidR="00F904B7" w:rsidRPr="00F904B7" w:rsidRDefault="00F904B7" w:rsidP="00F904B7">
      <w:pPr>
        <w:spacing w:line="276" w:lineRule="auto"/>
        <w:rPr>
          <w:rFonts w:ascii="Calibri" w:hAnsi="Calibri"/>
        </w:rPr>
      </w:pPr>
      <w:r w:rsidRPr="00F904B7">
        <w:rPr>
          <w:rFonts w:ascii="Calibri" w:hAnsi="Calibri"/>
        </w:rPr>
        <w:t>“For this Melchizedek, king of Salem, priest of God Most High, met Abraham and blessed him as he returned from defeating the kings, and Abraham gave him a tenth of everything. First, his name means king of righteousness, then also, king of Salem, meaning king of peace. Without father, mother, or genealogy, having neither beginning of days nor end of life, but resembling the Son of God, he remains a priest forever” (Hebrews 7:1-3).</w:t>
      </w:r>
    </w:p>
    <w:p w14:paraId="395E37E4" w14:textId="77777777" w:rsidR="00F904B7" w:rsidRPr="00F904B7" w:rsidRDefault="00F904B7" w:rsidP="00F904B7">
      <w:pPr>
        <w:spacing w:line="276" w:lineRule="auto"/>
        <w:rPr>
          <w:rFonts w:ascii="Calibri" w:hAnsi="Calibri"/>
        </w:rPr>
      </w:pPr>
    </w:p>
    <w:p w14:paraId="26DF4EBB" w14:textId="77777777" w:rsidR="00465345" w:rsidRDefault="00F904B7" w:rsidP="00F904B7">
      <w:pPr>
        <w:spacing w:line="276" w:lineRule="auto"/>
        <w:rPr>
          <w:rFonts w:ascii="Calibri" w:hAnsi="Calibri"/>
        </w:rPr>
      </w:pPr>
      <w:r w:rsidRPr="00F904B7">
        <w:rPr>
          <w:rFonts w:ascii="Calibri" w:hAnsi="Calibri"/>
        </w:rPr>
        <w:t xml:space="preserve">Melchizedek was not born and he didn't die. He is a priest forever. Do you see the connection? </w:t>
      </w:r>
    </w:p>
    <w:p w14:paraId="1B1F4019" w14:textId="77777777" w:rsidR="00465345" w:rsidRDefault="00465345" w:rsidP="00F904B7">
      <w:pPr>
        <w:spacing w:line="276" w:lineRule="auto"/>
        <w:rPr>
          <w:rFonts w:ascii="Calibri" w:hAnsi="Calibri"/>
        </w:rPr>
      </w:pPr>
    </w:p>
    <w:p w14:paraId="47A677CB" w14:textId="602B99BC" w:rsidR="00F904B7" w:rsidRPr="00F904B7" w:rsidRDefault="00F904B7" w:rsidP="00F904B7">
      <w:pPr>
        <w:spacing w:line="276" w:lineRule="auto"/>
        <w:rPr>
          <w:rFonts w:ascii="Calibri" w:hAnsi="Calibri"/>
        </w:rPr>
      </w:pPr>
      <w:r w:rsidRPr="00F904B7">
        <w:rPr>
          <w:rFonts w:ascii="Calibri" w:hAnsi="Calibri"/>
        </w:rPr>
        <w:t>It gets even better. Melchizedek</w:t>
      </w:r>
      <w:r w:rsidR="001D2461">
        <w:rPr>
          <w:rFonts w:ascii="Calibri" w:hAnsi="Calibri"/>
        </w:rPr>
        <w:t>,</w:t>
      </w:r>
      <w:r w:rsidRPr="00F904B7">
        <w:rPr>
          <w:rFonts w:ascii="Calibri" w:hAnsi="Calibri"/>
        </w:rPr>
        <w:t xml:space="preserve"> in the Old Testament, is referred to as “one without any days.” He also gives a word of prophecy here because he offers Abram bread and wine. This is the first communion in the Bible. It didn't start in the upper room. It started right here in Genesis 14. Melchizedek offers Abram both bread and wine</w:t>
      </w:r>
      <w:r w:rsidR="00465345">
        <w:rPr>
          <w:rFonts w:ascii="Calibri" w:hAnsi="Calibri"/>
        </w:rPr>
        <w:t xml:space="preserve">. </w:t>
      </w:r>
      <w:r w:rsidRPr="00F904B7">
        <w:rPr>
          <w:rFonts w:ascii="Calibri" w:hAnsi="Calibri"/>
        </w:rPr>
        <w:t>Melchizedek foreshadows the broken body of the Lord Jesus</w:t>
      </w:r>
      <w:r w:rsidR="00465345">
        <w:rPr>
          <w:rFonts w:ascii="Calibri" w:hAnsi="Calibri"/>
        </w:rPr>
        <w:t xml:space="preserve">, </w:t>
      </w:r>
      <w:r w:rsidRPr="00F904B7">
        <w:rPr>
          <w:rFonts w:ascii="Calibri" w:hAnsi="Calibri"/>
        </w:rPr>
        <w:t xml:space="preserve">His crucifixion and </w:t>
      </w:r>
      <w:r w:rsidR="00465345">
        <w:rPr>
          <w:rFonts w:ascii="Calibri" w:hAnsi="Calibri"/>
        </w:rPr>
        <w:t xml:space="preserve">His </w:t>
      </w:r>
      <w:r w:rsidRPr="00F904B7">
        <w:rPr>
          <w:rFonts w:ascii="Calibri" w:hAnsi="Calibri"/>
        </w:rPr>
        <w:t xml:space="preserve">resurrection. This is why we bring tithes to Jesus. Just as Abram tithed as an expression of gratitude for what Jesus would do, we tithe as an expression of gratitude for what Jesus has already done. Anyone who has a problem with tithing needs to take a trip to Calvary and remember what Christ has done on our behalf. Because when we look at that, we want to bring honor. </w:t>
      </w:r>
    </w:p>
    <w:p w14:paraId="584E8E4C" w14:textId="77777777" w:rsidR="00F904B7" w:rsidRPr="00F904B7" w:rsidRDefault="00F904B7" w:rsidP="00F904B7">
      <w:pPr>
        <w:spacing w:line="276" w:lineRule="auto"/>
        <w:rPr>
          <w:rFonts w:ascii="Calibri" w:hAnsi="Calibri"/>
        </w:rPr>
      </w:pPr>
    </w:p>
    <w:p w14:paraId="58B5D47F" w14:textId="544670CF" w:rsidR="00F904B7" w:rsidRPr="00F904B7" w:rsidRDefault="00F904B7" w:rsidP="00F904B7">
      <w:pPr>
        <w:spacing w:line="276" w:lineRule="auto"/>
        <w:rPr>
          <w:rFonts w:ascii="Calibri" w:hAnsi="Calibri"/>
        </w:rPr>
      </w:pPr>
      <w:r w:rsidRPr="00F904B7">
        <w:rPr>
          <w:rFonts w:ascii="Calibri" w:hAnsi="Calibri"/>
        </w:rPr>
        <w:t>How do we bring honor? He talks about the tithe, the tenth portion. Sometimes we think about a tithe as any donation or gift. But actually in the Bible, the word</w:t>
      </w:r>
      <w:r w:rsidR="001D2461">
        <w:rPr>
          <w:rFonts w:ascii="Calibri" w:hAnsi="Calibri"/>
        </w:rPr>
        <w:t>s</w:t>
      </w:r>
      <w:r w:rsidRPr="00F904B7">
        <w:rPr>
          <w:rFonts w:ascii="Calibri" w:hAnsi="Calibri"/>
        </w:rPr>
        <w:t xml:space="preserve"> </w:t>
      </w:r>
      <w:r w:rsidR="001341C4">
        <w:rPr>
          <w:rFonts w:ascii="Calibri" w:hAnsi="Calibri"/>
        </w:rPr>
        <w:t>“</w:t>
      </w:r>
      <w:r w:rsidRPr="00F904B7">
        <w:rPr>
          <w:rFonts w:ascii="Calibri" w:hAnsi="Calibri"/>
        </w:rPr>
        <w:t>tenth</w:t>
      </w:r>
      <w:r w:rsidR="001341C4">
        <w:rPr>
          <w:rFonts w:ascii="Calibri" w:hAnsi="Calibri"/>
        </w:rPr>
        <w:t>” and</w:t>
      </w:r>
      <w:r w:rsidRPr="00F904B7">
        <w:rPr>
          <w:rFonts w:ascii="Calibri" w:hAnsi="Calibri"/>
        </w:rPr>
        <w:t xml:space="preserve"> </w:t>
      </w:r>
      <w:r w:rsidR="001341C4">
        <w:rPr>
          <w:rFonts w:ascii="Calibri" w:hAnsi="Calibri"/>
        </w:rPr>
        <w:t>“</w:t>
      </w:r>
      <w:r w:rsidRPr="00F904B7">
        <w:rPr>
          <w:rFonts w:ascii="Calibri" w:hAnsi="Calibri"/>
        </w:rPr>
        <w:t>tithe</w:t>
      </w:r>
      <w:r w:rsidR="001341C4">
        <w:rPr>
          <w:rFonts w:ascii="Calibri" w:hAnsi="Calibri"/>
        </w:rPr>
        <w:t>”</w:t>
      </w:r>
      <w:r w:rsidRPr="00F904B7">
        <w:rPr>
          <w:rFonts w:ascii="Calibri" w:hAnsi="Calibri"/>
        </w:rPr>
        <w:t xml:space="preserve"> </w:t>
      </w:r>
      <w:r w:rsidR="001D2461">
        <w:rPr>
          <w:rFonts w:ascii="Calibri" w:hAnsi="Calibri"/>
        </w:rPr>
        <w:t>are</w:t>
      </w:r>
      <w:r w:rsidRPr="00F904B7">
        <w:rPr>
          <w:rFonts w:ascii="Calibri" w:hAnsi="Calibri"/>
        </w:rPr>
        <w:t xml:space="preserve"> synonymous. The definition of a tithe is 10%. What we give above that is an offering. Tithes and offerings. The house of God is financed by tithes and offerings. Everything that we do here at the church comes through tithes and offerings. We finance the church that way. We don’t have angels that put money in the bank account on the 30th of every month. It comes through the tithes and the offerings. </w:t>
      </w:r>
    </w:p>
    <w:p w14:paraId="52A5F2A3" w14:textId="77777777" w:rsidR="00F904B7" w:rsidRPr="00F904B7" w:rsidRDefault="00F904B7" w:rsidP="00F904B7">
      <w:pPr>
        <w:spacing w:line="276" w:lineRule="auto"/>
        <w:rPr>
          <w:rFonts w:ascii="Calibri" w:hAnsi="Calibri"/>
        </w:rPr>
      </w:pPr>
    </w:p>
    <w:p w14:paraId="435A43A3" w14:textId="77777777" w:rsidR="00F904B7" w:rsidRPr="00F904B7" w:rsidRDefault="00F904B7" w:rsidP="00F904B7">
      <w:pPr>
        <w:spacing w:line="276" w:lineRule="auto"/>
        <w:rPr>
          <w:rFonts w:ascii="Calibri" w:hAnsi="Calibri"/>
        </w:rPr>
      </w:pPr>
      <w:r w:rsidRPr="00F904B7">
        <w:rPr>
          <w:rFonts w:ascii="Calibri" w:hAnsi="Calibri"/>
        </w:rPr>
        <w:lastRenderedPageBreak/>
        <w:t xml:space="preserve">This is such a great opportunity for us to live by faith and to honor Jesus. Because we love Him, we have an opportunity to express that in and through our giving as an act of worship. This is exactly what Abram did. He brought that tithe. </w:t>
      </w:r>
    </w:p>
    <w:p w14:paraId="78E197AF" w14:textId="77777777" w:rsidR="00F904B7" w:rsidRPr="00F904B7" w:rsidRDefault="00F904B7" w:rsidP="00F904B7">
      <w:pPr>
        <w:spacing w:line="276" w:lineRule="auto"/>
        <w:rPr>
          <w:rFonts w:ascii="Calibri" w:hAnsi="Calibri"/>
        </w:rPr>
      </w:pPr>
    </w:p>
    <w:p w14:paraId="0184FBC1" w14:textId="035975E5" w:rsidR="00F904B7" w:rsidRPr="00F904B7" w:rsidRDefault="00F904B7" w:rsidP="00F904B7">
      <w:pPr>
        <w:spacing w:line="276" w:lineRule="auto"/>
        <w:rPr>
          <w:rFonts w:ascii="Calibri" w:hAnsi="Calibri"/>
        </w:rPr>
      </w:pPr>
      <w:r w:rsidRPr="00F904B7">
        <w:rPr>
          <w:rFonts w:ascii="Calibri" w:hAnsi="Calibri"/>
        </w:rPr>
        <w:t>I've been told there are three types of people in a church – tithers, tippers, and takers. Takers are people that want everybody to serve them. A tip is if the message was good</w:t>
      </w:r>
      <w:r w:rsidR="001341C4">
        <w:rPr>
          <w:rFonts w:ascii="Calibri" w:hAnsi="Calibri"/>
        </w:rPr>
        <w:t>. M</w:t>
      </w:r>
      <w:r w:rsidRPr="00F904B7">
        <w:rPr>
          <w:rFonts w:ascii="Calibri" w:hAnsi="Calibri"/>
        </w:rPr>
        <w:t>aybe</w:t>
      </w:r>
      <w:r w:rsidR="001341C4">
        <w:rPr>
          <w:rFonts w:ascii="Calibri" w:hAnsi="Calibri"/>
        </w:rPr>
        <w:t xml:space="preserve"> there’s a tip</w:t>
      </w:r>
      <w:r w:rsidRPr="00F904B7">
        <w:rPr>
          <w:rFonts w:ascii="Calibri" w:hAnsi="Calibri"/>
        </w:rPr>
        <w:t xml:space="preserve"> </w:t>
      </w:r>
      <w:r w:rsidR="001341C4">
        <w:rPr>
          <w:rFonts w:ascii="Calibri" w:hAnsi="Calibri"/>
        </w:rPr>
        <w:t xml:space="preserve">if </w:t>
      </w:r>
      <w:r w:rsidRPr="00F904B7">
        <w:rPr>
          <w:rFonts w:ascii="Calibri" w:hAnsi="Calibri"/>
        </w:rPr>
        <w:t>the band played the right notes and the singing was good</w:t>
      </w:r>
      <w:r w:rsidR="001341C4">
        <w:rPr>
          <w:rFonts w:ascii="Calibri" w:hAnsi="Calibri"/>
        </w:rPr>
        <w:t xml:space="preserve">. </w:t>
      </w:r>
      <w:r w:rsidR="001D2461">
        <w:rPr>
          <w:rFonts w:ascii="Calibri" w:hAnsi="Calibri"/>
        </w:rPr>
        <w:t>T</w:t>
      </w:r>
      <w:r w:rsidRPr="00F904B7">
        <w:rPr>
          <w:rFonts w:ascii="Calibri" w:hAnsi="Calibri"/>
        </w:rPr>
        <w:t>he tithe is wh</w:t>
      </w:r>
      <w:r w:rsidR="001341C4">
        <w:rPr>
          <w:rFonts w:ascii="Calibri" w:hAnsi="Calibri"/>
        </w:rPr>
        <w:t>at</w:t>
      </w:r>
      <w:r w:rsidRPr="00F904B7">
        <w:rPr>
          <w:rFonts w:ascii="Calibri" w:hAnsi="Calibri"/>
        </w:rPr>
        <w:t xml:space="preserve"> God wants us to work towards. He wants us to be people who are courageously living by faith and bringing that sacred tenth, just like Melchizedek received from Abram. It honors Jesus. </w:t>
      </w:r>
    </w:p>
    <w:p w14:paraId="65BAD33C" w14:textId="77777777" w:rsidR="00F904B7" w:rsidRPr="00F904B7" w:rsidRDefault="00F904B7" w:rsidP="00F904B7">
      <w:pPr>
        <w:spacing w:line="276" w:lineRule="auto"/>
        <w:rPr>
          <w:rFonts w:ascii="Calibri" w:hAnsi="Calibri"/>
        </w:rPr>
      </w:pPr>
    </w:p>
    <w:p w14:paraId="4B468083" w14:textId="77777777" w:rsidR="00F904B7" w:rsidRPr="00F904B7" w:rsidRDefault="00F904B7" w:rsidP="00F904B7">
      <w:pPr>
        <w:spacing w:line="276" w:lineRule="auto"/>
        <w:rPr>
          <w:rFonts w:ascii="Calibri" w:hAnsi="Calibri"/>
          <w:b/>
          <w:bCs/>
        </w:rPr>
      </w:pPr>
      <w:r w:rsidRPr="00F904B7">
        <w:rPr>
          <w:rFonts w:ascii="Calibri" w:hAnsi="Calibri"/>
          <w:b/>
          <w:bCs/>
        </w:rPr>
        <w:t>2. Keeps Me Grounded</w:t>
      </w:r>
    </w:p>
    <w:p w14:paraId="6ABCED1E" w14:textId="77777777" w:rsidR="00F904B7" w:rsidRPr="00F904B7" w:rsidRDefault="00F904B7" w:rsidP="00F904B7">
      <w:pPr>
        <w:spacing w:line="276" w:lineRule="auto"/>
        <w:rPr>
          <w:rFonts w:ascii="Calibri" w:hAnsi="Calibri"/>
        </w:rPr>
      </w:pPr>
    </w:p>
    <w:p w14:paraId="6CE17555" w14:textId="77777777" w:rsidR="00F904B7" w:rsidRPr="00F904B7" w:rsidRDefault="00F904B7" w:rsidP="00F904B7">
      <w:pPr>
        <w:spacing w:line="276" w:lineRule="auto"/>
        <w:rPr>
          <w:rFonts w:ascii="Calibri" w:hAnsi="Calibri"/>
        </w:rPr>
      </w:pPr>
      <w:r w:rsidRPr="00F904B7">
        <w:rPr>
          <w:rFonts w:ascii="Calibri" w:hAnsi="Calibri"/>
        </w:rPr>
        <w:t>“He blessed him and said: Abram is blessed by God Most High, Creator of heaven and earth, and blessed be God Most High who has handed over your enemies to you. And Abram gave him a tenth of everything” (Genesis 14:19-20).</w:t>
      </w:r>
    </w:p>
    <w:p w14:paraId="205F2B20" w14:textId="77777777" w:rsidR="00F904B7" w:rsidRPr="00F904B7" w:rsidRDefault="00F904B7" w:rsidP="00F904B7">
      <w:pPr>
        <w:spacing w:line="276" w:lineRule="auto"/>
        <w:rPr>
          <w:rFonts w:ascii="Calibri" w:hAnsi="Calibri"/>
        </w:rPr>
      </w:pPr>
    </w:p>
    <w:p w14:paraId="7E063E2B" w14:textId="4BD250E1" w:rsidR="00F904B7" w:rsidRPr="00F904B7" w:rsidRDefault="00F904B7" w:rsidP="00F904B7">
      <w:pPr>
        <w:spacing w:line="276" w:lineRule="auto"/>
        <w:rPr>
          <w:rFonts w:ascii="Calibri" w:hAnsi="Calibri"/>
        </w:rPr>
      </w:pPr>
      <w:r w:rsidRPr="00F904B7">
        <w:rPr>
          <w:rFonts w:ascii="Calibri" w:hAnsi="Calibri"/>
        </w:rPr>
        <w:t>He brings the tithe and it keeps him grounded. What keeps him grounded? Abram realized that Melchizedek</w:t>
      </w:r>
      <w:r w:rsidR="001D2461">
        <w:rPr>
          <w:rFonts w:ascii="Calibri" w:hAnsi="Calibri"/>
        </w:rPr>
        <w:t xml:space="preserve"> (</w:t>
      </w:r>
      <w:r w:rsidRPr="00F904B7">
        <w:rPr>
          <w:rFonts w:ascii="Calibri" w:hAnsi="Calibri"/>
        </w:rPr>
        <w:t>Jesus here</w:t>
      </w:r>
      <w:r w:rsidR="001D2461">
        <w:rPr>
          <w:rFonts w:ascii="Calibri" w:hAnsi="Calibri"/>
        </w:rPr>
        <w:t>),</w:t>
      </w:r>
      <w:r w:rsidRPr="00F904B7">
        <w:rPr>
          <w:rFonts w:ascii="Calibri" w:hAnsi="Calibri"/>
        </w:rPr>
        <w:t xml:space="preserve"> God had kept him protected over his enemies. He recognized that God was the Creator of the heavens and the earth</w:t>
      </w:r>
      <w:r w:rsidR="001341C4">
        <w:rPr>
          <w:rFonts w:ascii="Calibri" w:hAnsi="Calibri"/>
        </w:rPr>
        <w:t>,</w:t>
      </w:r>
      <w:r w:rsidRPr="00F904B7">
        <w:rPr>
          <w:rFonts w:ascii="Calibri" w:hAnsi="Calibri"/>
        </w:rPr>
        <w:t xml:space="preserve"> and that He was the one </w:t>
      </w:r>
      <w:r w:rsidR="001341C4">
        <w:rPr>
          <w:rFonts w:ascii="Calibri" w:hAnsi="Calibri"/>
        </w:rPr>
        <w:t xml:space="preserve">who </w:t>
      </w:r>
      <w:r w:rsidRPr="00F904B7">
        <w:rPr>
          <w:rFonts w:ascii="Calibri" w:hAnsi="Calibri"/>
        </w:rPr>
        <w:t xml:space="preserve">had blessed him. It kept him grounded. </w:t>
      </w:r>
    </w:p>
    <w:p w14:paraId="508BE5C4" w14:textId="77777777" w:rsidR="00F904B7" w:rsidRPr="00F904B7" w:rsidRDefault="00F904B7" w:rsidP="00F904B7">
      <w:pPr>
        <w:spacing w:line="276" w:lineRule="auto"/>
        <w:rPr>
          <w:rFonts w:ascii="Calibri" w:hAnsi="Calibri"/>
        </w:rPr>
      </w:pPr>
    </w:p>
    <w:p w14:paraId="21FA6AA5" w14:textId="4B7E67E5" w:rsidR="00F904B7" w:rsidRPr="00F904B7" w:rsidRDefault="00F904B7" w:rsidP="00F904B7">
      <w:pPr>
        <w:spacing w:line="276" w:lineRule="auto"/>
        <w:rPr>
          <w:rFonts w:ascii="Calibri" w:hAnsi="Calibri"/>
        </w:rPr>
      </w:pPr>
      <w:r w:rsidRPr="00F904B7">
        <w:rPr>
          <w:rFonts w:ascii="Calibri" w:hAnsi="Calibri"/>
        </w:rPr>
        <w:t xml:space="preserve">Sometimes we go down the path of thinking that everything we have is a result of us. Whatever I have, that's what I've accomplished. That's what I've done. I'm a self-made person. I'm a self-made man. But everything that we have ultimately </w:t>
      </w:r>
      <w:r w:rsidR="006367A9">
        <w:rPr>
          <w:rFonts w:ascii="Calibri" w:hAnsi="Calibri"/>
        </w:rPr>
        <w:t>comes</w:t>
      </w:r>
      <w:r w:rsidRPr="00F904B7">
        <w:rPr>
          <w:rFonts w:ascii="Calibri" w:hAnsi="Calibri"/>
        </w:rPr>
        <w:t xml:space="preserve"> from God. If we believe that what we have is only because of us, then giving will always be a burden. If we realize that what we have is a blessing from God, and God has uniquely and wonderfully given us certain things, then being generous is the natural response. It's what we do because it just makes sense. It’s logical.</w:t>
      </w:r>
    </w:p>
    <w:p w14:paraId="1ED9F8A3" w14:textId="77777777" w:rsidR="00F904B7" w:rsidRPr="00F904B7" w:rsidRDefault="00F904B7" w:rsidP="00F904B7">
      <w:pPr>
        <w:spacing w:line="276" w:lineRule="auto"/>
        <w:rPr>
          <w:rFonts w:ascii="Calibri" w:hAnsi="Calibri"/>
        </w:rPr>
      </w:pPr>
    </w:p>
    <w:p w14:paraId="2B243DA3" w14:textId="1865187B" w:rsidR="00F904B7" w:rsidRPr="00F904B7" w:rsidRDefault="00F904B7" w:rsidP="00F904B7">
      <w:pPr>
        <w:spacing w:line="276" w:lineRule="auto"/>
        <w:rPr>
          <w:rFonts w:ascii="Calibri" w:hAnsi="Calibri"/>
        </w:rPr>
      </w:pPr>
      <w:r w:rsidRPr="00F904B7">
        <w:rPr>
          <w:rFonts w:ascii="Calibri" w:hAnsi="Calibri"/>
        </w:rPr>
        <w:t>Abram realizes this: “God gave me victory over my enemies. God is the Creator. Of course I want to bring the tithe. Of course I do. It keeps me grounded.” The tithe reminds me that it is not all about me</w:t>
      </w:r>
      <w:r w:rsidR="001341C4">
        <w:rPr>
          <w:rFonts w:ascii="Calibri" w:hAnsi="Calibri"/>
        </w:rPr>
        <w:t>; t</w:t>
      </w:r>
      <w:r w:rsidRPr="00F904B7">
        <w:rPr>
          <w:rFonts w:ascii="Calibri" w:hAnsi="Calibri"/>
        </w:rPr>
        <w:t xml:space="preserve">his is what belongs to God. Abram recognizes God's ownership over all things. I've heard it said that the tithe belongs to the Lord. But it is also true that everything ultimately belongs to the Lord, because without the Lord we would have nothing. Ultimately it is all His. We're more stewards than we are owners. </w:t>
      </w:r>
    </w:p>
    <w:p w14:paraId="285D6770" w14:textId="77777777" w:rsidR="00F904B7" w:rsidRPr="00F904B7" w:rsidRDefault="00F904B7" w:rsidP="00F904B7">
      <w:pPr>
        <w:spacing w:line="276" w:lineRule="auto"/>
        <w:rPr>
          <w:rFonts w:ascii="Calibri" w:hAnsi="Calibri"/>
        </w:rPr>
      </w:pPr>
    </w:p>
    <w:p w14:paraId="225609A2" w14:textId="77777777" w:rsidR="00F904B7" w:rsidRPr="00F904B7" w:rsidRDefault="00F904B7" w:rsidP="00F904B7">
      <w:pPr>
        <w:spacing w:line="276" w:lineRule="auto"/>
        <w:rPr>
          <w:rFonts w:ascii="Calibri" w:hAnsi="Calibri"/>
        </w:rPr>
      </w:pPr>
      <w:r w:rsidRPr="00F904B7">
        <w:rPr>
          <w:rFonts w:ascii="Calibri" w:hAnsi="Calibri"/>
        </w:rPr>
        <w:t>“The earth and everything in it, the world and its inhabitants, belong to the Lord” (Psalm 24:1).</w:t>
      </w:r>
    </w:p>
    <w:p w14:paraId="59BC4C70" w14:textId="77777777" w:rsidR="00F904B7" w:rsidRPr="00F904B7" w:rsidRDefault="00F904B7" w:rsidP="00F904B7">
      <w:pPr>
        <w:spacing w:line="276" w:lineRule="auto"/>
        <w:rPr>
          <w:rFonts w:ascii="Calibri" w:hAnsi="Calibri"/>
        </w:rPr>
      </w:pPr>
    </w:p>
    <w:p w14:paraId="0BBAEBBA" w14:textId="489FB062" w:rsidR="00F904B7" w:rsidRPr="00F904B7" w:rsidRDefault="00F904B7" w:rsidP="00F904B7">
      <w:pPr>
        <w:spacing w:line="276" w:lineRule="auto"/>
        <w:rPr>
          <w:rFonts w:ascii="Calibri" w:hAnsi="Calibri"/>
        </w:rPr>
      </w:pPr>
      <w:r w:rsidRPr="00F904B7">
        <w:rPr>
          <w:rFonts w:ascii="Calibri" w:hAnsi="Calibri"/>
        </w:rPr>
        <w:lastRenderedPageBreak/>
        <w:t>“For every animal of the forest is mine, the cattle on a thousand hills” (Psalm 50:10).</w:t>
      </w:r>
      <w:r w:rsidR="001341C4">
        <w:rPr>
          <w:rFonts w:ascii="Calibri" w:hAnsi="Calibri"/>
        </w:rPr>
        <w:t xml:space="preserve"> </w:t>
      </w:r>
      <w:r w:rsidRPr="00F904B7">
        <w:rPr>
          <w:rFonts w:ascii="Calibri" w:hAnsi="Calibri"/>
        </w:rPr>
        <w:t>God says, “All of the livestock is mine.”</w:t>
      </w:r>
    </w:p>
    <w:p w14:paraId="1CF207DA" w14:textId="77777777" w:rsidR="00F904B7" w:rsidRPr="00F904B7" w:rsidRDefault="00F904B7" w:rsidP="00F904B7">
      <w:pPr>
        <w:spacing w:line="276" w:lineRule="auto"/>
        <w:rPr>
          <w:rFonts w:ascii="Calibri" w:hAnsi="Calibri"/>
        </w:rPr>
      </w:pPr>
    </w:p>
    <w:p w14:paraId="0C240267" w14:textId="77777777" w:rsidR="00F904B7" w:rsidRPr="00F904B7" w:rsidRDefault="00F904B7" w:rsidP="00F904B7">
      <w:pPr>
        <w:spacing w:line="276" w:lineRule="auto"/>
        <w:rPr>
          <w:rFonts w:ascii="Calibri" w:hAnsi="Calibri"/>
        </w:rPr>
      </w:pPr>
      <w:r w:rsidRPr="00F904B7">
        <w:rPr>
          <w:rFonts w:ascii="Calibri" w:hAnsi="Calibri"/>
        </w:rPr>
        <w:t>“‘The silver and gold belong to me’—this is the declaration of the Lord of Armies” (Haggai 2:8).</w:t>
      </w:r>
    </w:p>
    <w:p w14:paraId="5C7CD27A" w14:textId="77777777" w:rsidR="00F904B7" w:rsidRPr="00F904B7" w:rsidRDefault="00F904B7" w:rsidP="00F904B7">
      <w:pPr>
        <w:spacing w:line="276" w:lineRule="auto"/>
        <w:rPr>
          <w:rFonts w:ascii="Calibri" w:hAnsi="Calibri"/>
        </w:rPr>
      </w:pPr>
    </w:p>
    <w:p w14:paraId="3BA380D7" w14:textId="41F37A78" w:rsidR="00F904B7" w:rsidRPr="00F904B7" w:rsidRDefault="00F904B7" w:rsidP="00F904B7">
      <w:pPr>
        <w:spacing w:line="276" w:lineRule="auto"/>
        <w:rPr>
          <w:rFonts w:ascii="Calibri" w:hAnsi="Calibri"/>
        </w:rPr>
      </w:pPr>
      <w:r w:rsidRPr="00F904B7">
        <w:rPr>
          <w:rFonts w:ascii="Calibri" w:hAnsi="Calibri"/>
        </w:rPr>
        <w:t>It all belongs to Him. The land that I live on, the water that I drink, the food that I eat, the money that I spend, everything that I have ultimately belongs to God. God has just given us a great opportunity. He</w:t>
      </w:r>
      <w:r w:rsidR="001341C4">
        <w:rPr>
          <w:rFonts w:ascii="Calibri" w:hAnsi="Calibri"/>
        </w:rPr>
        <w:t xml:space="preserve"> ha</w:t>
      </w:r>
      <w:r w:rsidRPr="00F904B7">
        <w:rPr>
          <w:rFonts w:ascii="Calibri" w:hAnsi="Calibri"/>
        </w:rPr>
        <w:t xml:space="preserve">s shared it with us. It all belongs to Him. </w:t>
      </w:r>
    </w:p>
    <w:p w14:paraId="0A928EE0" w14:textId="77777777" w:rsidR="00F904B7" w:rsidRPr="00F904B7" w:rsidRDefault="00F904B7" w:rsidP="00F904B7">
      <w:pPr>
        <w:spacing w:line="276" w:lineRule="auto"/>
        <w:rPr>
          <w:rFonts w:ascii="Calibri" w:hAnsi="Calibri"/>
        </w:rPr>
      </w:pPr>
    </w:p>
    <w:p w14:paraId="337FE7E4" w14:textId="77777777" w:rsidR="00F904B7" w:rsidRPr="00F904B7" w:rsidRDefault="00F904B7" w:rsidP="00F904B7">
      <w:pPr>
        <w:spacing w:line="276" w:lineRule="auto"/>
        <w:rPr>
          <w:rFonts w:ascii="Calibri" w:hAnsi="Calibri"/>
        </w:rPr>
      </w:pPr>
      <w:r w:rsidRPr="00F904B7">
        <w:rPr>
          <w:rFonts w:ascii="Calibri" w:hAnsi="Calibri"/>
        </w:rPr>
        <w:t xml:space="preserve">Every time we have increase, we have two kings that we can serve. </w:t>
      </w:r>
    </w:p>
    <w:p w14:paraId="4CEFD85D" w14:textId="77777777" w:rsidR="00F904B7" w:rsidRPr="00F904B7" w:rsidRDefault="00F904B7" w:rsidP="00F904B7">
      <w:pPr>
        <w:spacing w:line="276" w:lineRule="auto"/>
        <w:rPr>
          <w:rFonts w:ascii="Calibri" w:hAnsi="Calibri"/>
        </w:rPr>
      </w:pPr>
    </w:p>
    <w:p w14:paraId="284C4D04" w14:textId="1CC7F7FF" w:rsidR="00F904B7" w:rsidRPr="00F904B7" w:rsidRDefault="00F904B7" w:rsidP="00F904B7">
      <w:pPr>
        <w:spacing w:line="276" w:lineRule="auto"/>
        <w:rPr>
          <w:rFonts w:ascii="Calibri" w:hAnsi="Calibri"/>
        </w:rPr>
      </w:pPr>
      <w:r w:rsidRPr="00F904B7">
        <w:rPr>
          <w:rFonts w:ascii="Calibri" w:hAnsi="Calibri"/>
        </w:rPr>
        <w:t>If you look back at Genesis 14, Melchizedek is the king of Salem. He's there. Abram is there. There's also a third guy</w:t>
      </w:r>
      <w:r w:rsidR="001341C4">
        <w:rPr>
          <w:rFonts w:ascii="Calibri" w:hAnsi="Calibri"/>
        </w:rPr>
        <w:t xml:space="preserve">, </w:t>
      </w:r>
      <w:r w:rsidRPr="00F904B7">
        <w:rPr>
          <w:rFonts w:ascii="Calibri" w:hAnsi="Calibri"/>
        </w:rPr>
        <w:t xml:space="preserve">the king of Sodom. The king of Sodom’s name is </w:t>
      </w:r>
      <w:proofErr w:type="spellStart"/>
      <w:r w:rsidRPr="00F904B7">
        <w:rPr>
          <w:rFonts w:ascii="Calibri" w:hAnsi="Calibri"/>
        </w:rPr>
        <w:t>Bera</w:t>
      </w:r>
      <w:proofErr w:type="spellEnd"/>
      <w:r w:rsidRPr="00F904B7">
        <w:rPr>
          <w:rFonts w:ascii="Calibri" w:hAnsi="Calibri"/>
        </w:rPr>
        <w:t xml:space="preserve">. </w:t>
      </w:r>
      <w:proofErr w:type="spellStart"/>
      <w:r w:rsidRPr="00F904B7">
        <w:rPr>
          <w:rFonts w:ascii="Calibri" w:hAnsi="Calibri"/>
        </w:rPr>
        <w:t>Bera</w:t>
      </w:r>
      <w:proofErr w:type="spellEnd"/>
      <w:r w:rsidRPr="00F904B7">
        <w:rPr>
          <w:rFonts w:ascii="Calibri" w:hAnsi="Calibri"/>
        </w:rPr>
        <w:t xml:space="preserve"> says to Abram, “You rescued me. Keep all the money for yourself. You're a self-made man. Good job, buddy. Keep it all.” Melchizedek, though, is there, the priest of the </w:t>
      </w:r>
      <w:proofErr w:type="gramStart"/>
      <w:r w:rsidRPr="00F904B7">
        <w:rPr>
          <w:rFonts w:ascii="Calibri" w:hAnsi="Calibri"/>
        </w:rPr>
        <w:t>Most High</w:t>
      </w:r>
      <w:proofErr w:type="gramEnd"/>
      <w:r w:rsidRPr="00F904B7">
        <w:rPr>
          <w:rFonts w:ascii="Calibri" w:hAnsi="Calibri"/>
        </w:rPr>
        <w:t xml:space="preserve"> God. Abram says, “I'm going to bring a tithe to the priest of the </w:t>
      </w:r>
      <w:proofErr w:type="gramStart"/>
      <w:r w:rsidRPr="00F904B7">
        <w:rPr>
          <w:rFonts w:ascii="Calibri" w:hAnsi="Calibri"/>
        </w:rPr>
        <w:t>Most High</w:t>
      </w:r>
      <w:proofErr w:type="gramEnd"/>
      <w:r w:rsidRPr="00F904B7">
        <w:rPr>
          <w:rFonts w:ascii="Calibri" w:hAnsi="Calibri"/>
        </w:rPr>
        <w:t xml:space="preserve"> God and then I'm just going to let everybody else have everything else.” </w:t>
      </w:r>
    </w:p>
    <w:p w14:paraId="12335524" w14:textId="77777777" w:rsidR="00F904B7" w:rsidRPr="00F904B7" w:rsidRDefault="00F904B7" w:rsidP="00F904B7">
      <w:pPr>
        <w:spacing w:line="276" w:lineRule="auto"/>
        <w:rPr>
          <w:rFonts w:ascii="Calibri" w:hAnsi="Calibri"/>
        </w:rPr>
      </w:pPr>
    </w:p>
    <w:p w14:paraId="565612E1" w14:textId="4C05A9DF" w:rsidR="00F904B7" w:rsidRPr="00F904B7" w:rsidRDefault="00F904B7" w:rsidP="00F904B7">
      <w:pPr>
        <w:spacing w:line="276" w:lineRule="auto"/>
        <w:rPr>
          <w:rFonts w:ascii="Calibri" w:hAnsi="Calibri"/>
        </w:rPr>
      </w:pPr>
      <w:r w:rsidRPr="00F904B7">
        <w:rPr>
          <w:rFonts w:ascii="Calibri" w:hAnsi="Calibri"/>
        </w:rPr>
        <w:t>Why would he do that? He says the reason that he doesn't keep the spoils of war is he doesn't want people to think that he's wealthy</w:t>
      </w:r>
      <w:r w:rsidR="001341C4">
        <w:rPr>
          <w:rFonts w:ascii="Calibri" w:hAnsi="Calibri"/>
        </w:rPr>
        <w:t xml:space="preserve"> </w:t>
      </w:r>
      <w:r w:rsidRPr="00F904B7">
        <w:rPr>
          <w:rFonts w:ascii="Calibri" w:hAnsi="Calibri"/>
        </w:rPr>
        <w:t xml:space="preserve">just because of what </w:t>
      </w:r>
      <w:r w:rsidRPr="00F904B7">
        <w:rPr>
          <w:rFonts w:ascii="Calibri" w:hAnsi="Calibri"/>
          <w:i/>
          <w:iCs/>
        </w:rPr>
        <w:t>he's</w:t>
      </w:r>
      <w:r w:rsidRPr="00F904B7">
        <w:rPr>
          <w:rFonts w:ascii="Calibri" w:hAnsi="Calibri"/>
        </w:rPr>
        <w:t xml:space="preserve"> done. He wants everybody to understand that what he has is a result of the gift of God. </w:t>
      </w:r>
    </w:p>
    <w:p w14:paraId="3F1F228C" w14:textId="77777777" w:rsidR="00F904B7" w:rsidRPr="00F904B7" w:rsidRDefault="00F904B7" w:rsidP="00F904B7">
      <w:pPr>
        <w:spacing w:line="276" w:lineRule="auto"/>
        <w:rPr>
          <w:rFonts w:ascii="Calibri" w:hAnsi="Calibri"/>
        </w:rPr>
      </w:pPr>
    </w:p>
    <w:p w14:paraId="287D2269" w14:textId="20D99ED3" w:rsidR="00F904B7" w:rsidRPr="00F904B7" w:rsidRDefault="00F904B7" w:rsidP="00F904B7">
      <w:pPr>
        <w:spacing w:line="276" w:lineRule="auto"/>
        <w:rPr>
          <w:rFonts w:ascii="Calibri" w:hAnsi="Calibri"/>
        </w:rPr>
      </w:pPr>
      <w:r w:rsidRPr="00F904B7">
        <w:rPr>
          <w:rFonts w:ascii="Calibri" w:hAnsi="Calibri"/>
        </w:rPr>
        <w:t>I think that every time we get a paycheck, every time we have a payday, every time we have some kind of increase, we can serve the king of Sodom</w:t>
      </w:r>
      <w:r w:rsidR="001341C4">
        <w:rPr>
          <w:rFonts w:ascii="Calibri" w:hAnsi="Calibri"/>
        </w:rPr>
        <w:t xml:space="preserve"> (</w:t>
      </w:r>
      <w:r w:rsidRPr="00F904B7">
        <w:rPr>
          <w:rFonts w:ascii="Calibri" w:hAnsi="Calibri"/>
        </w:rPr>
        <w:t>self, self-interest, me, my way</w:t>
      </w:r>
      <w:r w:rsidR="001341C4">
        <w:rPr>
          <w:rFonts w:ascii="Calibri" w:hAnsi="Calibri"/>
        </w:rPr>
        <w:t>)</w:t>
      </w:r>
      <w:r w:rsidRPr="00F904B7">
        <w:rPr>
          <w:rFonts w:ascii="Calibri" w:hAnsi="Calibri"/>
        </w:rPr>
        <w:t>, or we can serve the Prince of Peace, the King of kings, the Lord Jesus Christ. We choose which king we will follow, which path that we will get on. One will turn our heart and ignite our faith towards God, and one will make us selfish and self-indulgent. That's why God has given us the great opportunity to bring those tithes</w:t>
      </w:r>
      <w:r w:rsidR="001341C4">
        <w:rPr>
          <w:rFonts w:ascii="Calibri" w:hAnsi="Calibri"/>
        </w:rPr>
        <w:t xml:space="preserve"> – </w:t>
      </w:r>
      <w:r w:rsidRPr="00F904B7">
        <w:rPr>
          <w:rFonts w:ascii="Calibri" w:hAnsi="Calibri"/>
        </w:rPr>
        <w:t>to honor Jesus</w:t>
      </w:r>
      <w:r w:rsidR="001341C4">
        <w:rPr>
          <w:rFonts w:ascii="Calibri" w:hAnsi="Calibri"/>
        </w:rPr>
        <w:t>,</w:t>
      </w:r>
      <w:r w:rsidRPr="00F904B7">
        <w:rPr>
          <w:rFonts w:ascii="Calibri" w:hAnsi="Calibri"/>
        </w:rPr>
        <w:t xml:space="preserve"> to keep us grounded</w:t>
      </w:r>
      <w:r w:rsidR="001341C4">
        <w:rPr>
          <w:rFonts w:ascii="Calibri" w:hAnsi="Calibri"/>
        </w:rPr>
        <w:t>, t</w:t>
      </w:r>
      <w:r w:rsidRPr="00F904B7">
        <w:rPr>
          <w:rFonts w:ascii="Calibri" w:hAnsi="Calibri"/>
        </w:rPr>
        <w:t xml:space="preserve">o let us not begin to think just about ourselves, but to see what God wants to do in and through us. </w:t>
      </w:r>
    </w:p>
    <w:p w14:paraId="639DEFE8" w14:textId="77777777" w:rsidR="00F904B7" w:rsidRPr="00F904B7" w:rsidRDefault="00F904B7" w:rsidP="00F904B7">
      <w:pPr>
        <w:spacing w:line="276" w:lineRule="auto"/>
        <w:rPr>
          <w:rFonts w:ascii="Calibri" w:hAnsi="Calibri"/>
        </w:rPr>
      </w:pPr>
    </w:p>
    <w:p w14:paraId="3D098859" w14:textId="77777777" w:rsidR="00F904B7" w:rsidRPr="00F904B7" w:rsidRDefault="00F904B7" w:rsidP="00F904B7">
      <w:pPr>
        <w:spacing w:line="276" w:lineRule="auto"/>
        <w:rPr>
          <w:rFonts w:ascii="Calibri" w:hAnsi="Calibri"/>
          <w:b/>
          <w:bCs/>
        </w:rPr>
      </w:pPr>
      <w:r w:rsidRPr="00F904B7">
        <w:rPr>
          <w:rFonts w:ascii="Calibri" w:hAnsi="Calibri"/>
          <w:b/>
          <w:bCs/>
        </w:rPr>
        <w:t xml:space="preserve">3. Prepares Me </w:t>
      </w:r>
      <w:proofErr w:type="gramStart"/>
      <w:r w:rsidRPr="00F904B7">
        <w:rPr>
          <w:rFonts w:ascii="Calibri" w:hAnsi="Calibri"/>
          <w:b/>
          <w:bCs/>
        </w:rPr>
        <w:t>For</w:t>
      </w:r>
      <w:proofErr w:type="gramEnd"/>
      <w:r w:rsidRPr="00F904B7">
        <w:rPr>
          <w:rFonts w:ascii="Calibri" w:hAnsi="Calibri"/>
          <w:b/>
          <w:bCs/>
        </w:rPr>
        <w:t xml:space="preserve"> God’s Blessings</w:t>
      </w:r>
    </w:p>
    <w:p w14:paraId="31C09BD8" w14:textId="77777777" w:rsidR="00F904B7" w:rsidRPr="00F904B7" w:rsidRDefault="00F904B7" w:rsidP="00F904B7">
      <w:pPr>
        <w:spacing w:line="276" w:lineRule="auto"/>
        <w:rPr>
          <w:rFonts w:ascii="Calibri" w:hAnsi="Calibri"/>
        </w:rPr>
      </w:pPr>
    </w:p>
    <w:p w14:paraId="45277B52" w14:textId="77777777" w:rsidR="00F904B7" w:rsidRPr="00F904B7" w:rsidRDefault="00F904B7" w:rsidP="00F904B7">
      <w:pPr>
        <w:spacing w:line="276" w:lineRule="auto"/>
        <w:rPr>
          <w:rFonts w:ascii="Calibri" w:hAnsi="Calibri"/>
        </w:rPr>
      </w:pPr>
      <w:r w:rsidRPr="00F904B7">
        <w:rPr>
          <w:rFonts w:ascii="Calibri" w:hAnsi="Calibri"/>
        </w:rPr>
        <w:t>“After these events, the word of the Lord came to Abram in a vision: Do not be afraid, Abram. I am your shield; your reward will be very great” (Genesis 15:1).</w:t>
      </w:r>
    </w:p>
    <w:p w14:paraId="16B2C811" w14:textId="77777777" w:rsidR="00F904B7" w:rsidRPr="00F904B7" w:rsidRDefault="00F904B7" w:rsidP="00F904B7">
      <w:pPr>
        <w:spacing w:line="276" w:lineRule="auto"/>
        <w:rPr>
          <w:rFonts w:ascii="Calibri" w:hAnsi="Calibri"/>
        </w:rPr>
      </w:pPr>
    </w:p>
    <w:p w14:paraId="63B1EE65" w14:textId="060C369C" w:rsidR="00F904B7" w:rsidRPr="00F904B7" w:rsidRDefault="00F904B7" w:rsidP="00F904B7">
      <w:pPr>
        <w:spacing w:line="276" w:lineRule="auto"/>
        <w:rPr>
          <w:rFonts w:ascii="Calibri" w:hAnsi="Calibri"/>
        </w:rPr>
      </w:pPr>
      <w:r w:rsidRPr="00F904B7">
        <w:rPr>
          <w:rFonts w:ascii="Calibri" w:hAnsi="Calibri"/>
        </w:rPr>
        <w:t xml:space="preserve">Some of us are thinking, “I would really like to be a tither. I would really like to give, but I'm afraid. I feel vulnerable.” Why is it with money that we can feel more vulnerable than almost </w:t>
      </w:r>
      <w:r w:rsidRPr="00F904B7">
        <w:rPr>
          <w:rFonts w:ascii="Calibri" w:hAnsi="Calibri"/>
        </w:rPr>
        <w:lastRenderedPageBreak/>
        <w:t xml:space="preserve">anything else? It's true. Money can </w:t>
      </w:r>
      <w:r w:rsidR="001D2461">
        <w:rPr>
          <w:rFonts w:ascii="Calibri" w:hAnsi="Calibri"/>
        </w:rPr>
        <w:t xml:space="preserve">leave </w:t>
      </w:r>
      <w:r w:rsidRPr="00F904B7">
        <w:rPr>
          <w:rFonts w:ascii="Calibri" w:hAnsi="Calibri"/>
        </w:rPr>
        <w:t>us feeling so exposed. That's why it's one of the most sensitive things. I think that's why Jesus said, “Where your treasure is</w:t>
      </w:r>
      <w:r w:rsidR="00771D48">
        <w:rPr>
          <w:rFonts w:ascii="Calibri" w:hAnsi="Calibri"/>
        </w:rPr>
        <w:t>,</w:t>
      </w:r>
      <w:r w:rsidRPr="00F904B7">
        <w:rPr>
          <w:rFonts w:ascii="Calibri" w:hAnsi="Calibri"/>
        </w:rPr>
        <w:t xml:space="preserve"> there your heart will be also.” Because giving is more about heart than it is about how much money we have. It really is. Jesus wants our heart. He wants our full devotion. </w:t>
      </w:r>
    </w:p>
    <w:p w14:paraId="3C1377B3" w14:textId="77777777" w:rsidR="00F904B7" w:rsidRPr="00F904B7" w:rsidRDefault="00F904B7" w:rsidP="00F904B7">
      <w:pPr>
        <w:spacing w:line="276" w:lineRule="auto"/>
        <w:rPr>
          <w:rFonts w:ascii="Calibri" w:hAnsi="Calibri"/>
        </w:rPr>
      </w:pPr>
    </w:p>
    <w:p w14:paraId="51E3F427" w14:textId="2CC18F60" w:rsidR="00F904B7" w:rsidRPr="00F904B7" w:rsidRDefault="00F904B7" w:rsidP="00F904B7">
      <w:pPr>
        <w:spacing w:line="276" w:lineRule="auto"/>
        <w:rPr>
          <w:rFonts w:ascii="Calibri" w:hAnsi="Calibri"/>
        </w:rPr>
      </w:pPr>
      <w:r w:rsidRPr="00F904B7">
        <w:rPr>
          <w:rFonts w:ascii="Calibri" w:hAnsi="Calibri"/>
        </w:rPr>
        <w:t xml:space="preserve">Abram is blessed. Throughout </w:t>
      </w:r>
      <w:r w:rsidR="00BD418F">
        <w:rPr>
          <w:rFonts w:ascii="Calibri" w:hAnsi="Calibri"/>
        </w:rPr>
        <w:t>S</w:t>
      </w:r>
      <w:r w:rsidRPr="00F904B7">
        <w:rPr>
          <w:rFonts w:ascii="Calibri" w:hAnsi="Calibri"/>
        </w:rPr>
        <w:t xml:space="preserve">cripture, giving and blessing always go together. It's </w:t>
      </w:r>
      <w:proofErr w:type="gramStart"/>
      <w:r w:rsidRPr="00F904B7">
        <w:rPr>
          <w:rFonts w:ascii="Calibri" w:hAnsi="Calibri"/>
        </w:rPr>
        <w:t>a really interesting</w:t>
      </w:r>
      <w:proofErr w:type="gramEnd"/>
      <w:r w:rsidRPr="00F904B7">
        <w:rPr>
          <w:rFonts w:ascii="Calibri" w:hAnsi="Calibri"/>
        </w:rPr>
        <w:t xml:space="preserve"> connection. </w:t>
      </w:r>
    </w:p>
    <w:p w14:paraId="311A6C1D" w14:textId="77777777" w:rsidR="00F904B7" w:rsidRPr="00F904B7" w:rsidRDefault="00F904B7" w:rsidP="00F904B7">
      <w:pPr>
        <w:spacing w:line="276" w:lineRule="auto"/>
        <w:rPr>
          <w:rFonts w:ascii="Calibri" w:hAnsi="Calibri"/>
        </w:rPr>
      </w:pPr>
    </w:p>
    <w:p w14:paraId="5DB2563F" w14:textId="57E5C78C" w:rsidR="00F904B7" w:rsidRPr="00F904B7" w:rsidRDefault="00F904B7" w:rsidP="00F904B7">
      <w:pPr>
        <w:spacing w:line="276" w:lineRule="auto"/>
        <w:rPr>
          <w:rFonts w:ascii="Calibri" w:hAnsi="Calibri"/>
        </w:rPr>
      </w:pPr>
      <w:r w:rsidRPr="00F904B7">
        <w:rPr>
          <w:rFonts w:ascii="Calibri" w:hAnsi="Calibri"/>
        </w:rPr>
        <w:t>A lot of people want to tithe, admire tithing, think about tithing, think that they should tithe, but sometimes getting there is a little difficult. I love this concept in Genesis 15:1 where it says, “I am your shield.” Did you know that God is your protector? When you begin to step out in faith</w:t>
      </w:r>
      <w:r w:rsidR="00BD418F">
        <w:rPr>
          <w:rFonts w:ascii="Calibri" w:hAnsi="Calibri"/>
        </w:rPr>
        <w:t xml:space="preserve"> and </w:t>
      </w:r>
      <w:r w:rsidRPr="00F904B7">
        <w:rPr>
          <w:rFonts w:ascii="Calibri" w:hAnsi="Calibri"/>
        </w:rPr>
        <w:t>say, “I want to bring the sacred tenth, I want to be a tither, I want to walk in faith,” God will be your shield. God will protect you. God will lead you. God</w:t>
      </w:r>
      <w:r w:rsidR="00771D48">
        <w:rPr>
          <w:rFonts w:ascii="Calibri" w:hAnsi="Calibri"/>
        </w:rPr>
        <w:t xml:space="preserve"> has</w:t>
      </w:r>
      <w:r w:rsidRPr="00F904B7">
        <w:rPr>
          <w:rFonts w:ascii="Calibri" w:hAnsi="Calibri"/>
        </w:rPr>
        <w:t xml:space="preserve"> a plan for you. Don't feel like you're exposed by yourself</w:t>
      </w:r>
      <w:r w:rsidR="00771D48">
        <w:rPr>
          <w:rFonts w:ascii="Calibri" w:hAnsi="Calibri"/>
        </w:rPr>
        <w:t xml:space="preserve">, </w:t>
      </w:r>
      <w:r w:rsidRPr="00F904B7">
        <w:rPr>
          <w:rFonts w:ascii="Calibri" w:hAnsi="Calibri"/>
        </w:rPr>
        <w:t>vulnerable</w:t>
      </w:r>
      <w:r w:rsidR="00771D48">
        <w:rPr>
          <w:rFonts w:ascii="Calibri" w:hAnsi="Calibri"/>
        </w:rPr>
        <w:t>,</w:t>
      </w:r>
      <w:r w:rsidRPr="00F904B7">
        <w:rPr>
          <w:rFonts w:ascii="Calibri" w:hAnsi="Calibri"/>
        </w:rPr>
        <w:t xml:space="preserve"> and nobody </w:t>
      </w:r>
      <w:r w:rsidR="00771D48">
        <w:rPr>
          <w:rFonts w:ascii="Calibri" w:hAnsi="Calibri"/>
        </w:rPr>
        <w:t xml:space="preserve">is </w:t>
      </w:r>
      <w:r w:rsidRPr="00F904B7">
        <w:rPr>
          <w:rFonts w:ascii="Calibri" w:hAnsi="Calibri"/>
        </w:rPr>
        <w:t xml:space="preserve">there to help. God is a shield. </w:t>
      </w:r>
    </w:p>
    <w:p w14:paraId="1DA39431" w14:textId="77777777" w:rsidR="00F904B7" w:rsidRPr="00F904B7" w:rsidRDefault="00F904B7" w:rsidP="00F904B7">
      <w:pPr>
        <w:spacing w:line="276" w:lineRule="auto"/>
        <w:rPr>
          <w:rFonts w:ascii="Calibri" w:hAnsi="Calibri"/>
        </w:rPr>
      </w:pPr>
    </w:p>
    <w:p w14:paraId="2778E575" w14:textId="6012F47C" w:rsidR="00F904B7" w:rsidRPr="00F904B7" w:rsidRDefault="00F904B7" w:rsidP="00F904B7">
      <w:pPr>
        <w:spacing w:line="276" w:lineRule="auto"/>
        <w:rPr>
          <w:rFonts w:ascii="Calibri" w:hAnsi="Calibri"/>
        </w:rPr>
      </w:pPr>
      <w:r w:rsidRPr="00F904B7">
        <w:rPr>
          <w:rFonts w:ascii="Calibri" w:hAnsi="Calibri"/>
        </w:rPr>
        <w:t xml:space="preserve">One of our single moms sent a text to me about their experience a few years ago, related to this concept of the shield. </w:t>
      </w:r>
      <w:r w:rsidR="00BD418F">
        <w:rPr>
          <w:rFonts w:ascii="Calibri" w:hAnsi="Calibri"/>
        </w:rPr>
        <w:t>S</w:t>
      </w:r>
      <w:r w:rsidRPr="00F904B7">
        <w:rPr>
          <w:rFonts w:ascii="Calibri" w:hAnsi="Calibri"/>
        </w:rPr>
        <w:t xml:space="preserve">he's married </w:t>
      </w:r>
      <w:r w:rsidR="00BD418F">
        <w:rPr>
          <w:rFonts w:ascii="Calibri" w:hAnsi="Calibri"/>
        </w:rPr>
        <w:t xml:space="preserve">now </w:t>
      </w:r>
      <w:r w:rsidRPr="00F904B7">
        <w:rPr>
          <w:rFonts w:ascii="Calibri" w:hAnsi="Calibri"/>
        </w:rPr>
        <w:t>and has a family and everything like that. But a few years ago, this was a different situation. She came to the church and started hearing about tithing. She thought, “I can't tithe because I don't have any money</w:t>
      </w:r>
      <w:r w:rsidR="00BD418F">
        <w:rPr>
          <w:rFonts w:ascii="Calibri" w:hAnsi="Calibri"/>
        </w:rPr>
        <w:t xml:space="preserve">. </w:t>
      </w:r>
      <w:r w:rsidRPr="00F904B7">
        <w:rPr>
          <w:rFonts w:ascii="Calibri" w:hAnsi="Calibri"/>
        </w:rPr>
        <w:t xml:space="preserve">I'm a single mom, I'm struggling, and I'm just trying to make the ends meet.” But she decided, “I want to give this a shot. I want to put God first.” </w:t>
      </w:r>
    </w:p>
    <w:p w14:paraId="6407822F" w14:textId="77777777" w:rsidR="00F904B7" w:rsidRPr="00F904B7" w:rsidRDefault="00F904B7" w:rsidP="00F904B7">
      <w:pPr>
        <w:spacing w:line="276" w:lineRule="auto"/>
        <w:rPr>
          <w:rFonts w:ascii="Calibri" w:hAnsi="Calibri"/>
        </w:rPr>
      </w:pPr>
    </w:p>
    <w:p w14:paraId="0F1A2642" w14:textId="5D95F9F1" w:rsidR="00F904B7" w:rsidRPr="00F904B7" w:rsidRDefault="00F904B7" w:rsidP="00F904B7">
      <w:pPr>
        <w:spacing w:line="276" w:lineRule="auto"/>
        <w:rPr>
          <w:rFonts w:ascii="Calibri" w:hAnsi="Calibri"/>
        </w:rPr>
      </w:pPr>
      <w:r w:rsidRPr="00F904B7">
        <w:rPr>
          <w:rFonts w:ascii="Calibri" w:hAnsi="Calibri"/>
        </w:rPr>
        <w:t xml:space="preserve">Here's what happened. Right after she started tithing, she got childcare for free from somebody in the church who offered to keep her son. He was able to actually spend the night with the family a couple of nights a week and </w:t>
      </w:r>
      <w:r w:rsidR="00BD418F">
        <w:rPr>
          <w:rFonts w:ascii="Calibri" w:hAnsi="Calibri"/>
        </w:rPr>
        <w:t xml:space="preserve">they would </w:t>
      </w:r>
      <w:r w:rsidRPr="00F904B7">
        <w:rPr>
          <w:rFonts w:ascii="Calibri" w:hAnsi="Calibri"/>
        </w:rPr>
        <w:t>take him to school, so she started</w:t>
      </w:r>
      <w:r w:rsidR="00BD418F">
        <w:rPr>
          <w:rFonts w:ascii="Calibri" w:hAnsi="Calibri"/>
        </w:rPr>
        <w:t xml:space="preserve"> working the night shift. She was </w:t>
      </w:r>
      <w:r w:rsidRPr="00F904B7">
        <w:rPr>
          <w:rFonts w:ascii="Calibri" w:hAnsi="Calibri"/>
        </w:rPr>
        <w:t>making extra income working the night shift</w:t>
      </w:r>
      <w:r w:rsidR="00BD418F">
        <w:rPr>
          <w:rFonts w:ascii="Calibri" w:hAnsi="Calibri"/>
        </w:rPr>
        <w:t xml:space="preserve"> and s</w:t>
      </w:r>
      <w:r w:rsidR="00771D48">
        <w:rPr>
          <w:rFonts w:ascii="Calibri" w:hAnsi="Calibri"/>
        </w:rPr>
        <w:t>h</w:t>
      </w:r>
      <w:r w:rsidRPr="00F904B7">
        <w:rPr>
          <w:rFonts w:ascii="Calibri" w:hAnsi="Calibri"/>
        </w:rPr>
        <w:t xml:space="preserve">e didn't have to pay for childcare. </w:t>
      </w:r>
      <w:r w:rsidR="00771D48">
        <w:rPr>
          <w:rFonts w:ascii="Calibri" w:hAnsi="Calibri"/>
        </w:rPr>
        <w:t>H</w:t>
      </w:r>
      <w:r w:rsidRPr="00F904B7">
        <w:rPr>
          <w:rFonts w:ascii="Calibri" w:hAnsi="Calibri"/>
        </w:rPr>
        <w:t>er expenses ha</w:t>
      </w:r>
      <w:r w:rsidR="00BD418F">
        <w:rPr>
          <w:rFonts w:ascii="Calibri" w:hAnsi="Calibri"/>
        </w:rPr>
        <w:t>d</w:t>
      </w:r>
      <w:r w:rsidRPr="00F904B7">
        <w:rPr>
          <w:rFonts w:ascii="Calibri" w:hAnsi="Calibri"/>
        </w:rPr>
        <w:t xml:space="preserve"> gone down and her income ha</w:t>
      </w:r>
      <w:r w:rsidR="00BD418F">
        <w:rPr>
          <w:rFonts w:ascii="Calibri" w:hAnsi="Calibri"/>
        </w:rPr>
        <w:t>d</w:t>
      </w:r>
      <w:r w:rsidRPr="00F904B7">
        <w:rPr>
          <w:rFonts w:ascii="Calibri" w:hAnsi="Calibri"/>
        </w:rPr>
        <w:t xml:space="preserve"> gone up. </w:t>
      </w:r>
    </w:p>
    <w:p w14:paraId="793A7C01" w14:textId="77777777" w:rsidR="00F904B7" w:rsidRPr="00F904B7" w:rsidRDefault="00F904B7" w:rsidP="00F904B7">
      <w:pPr>
        <w:spacing w:line="276" w:lineRule="auto"/>
        <w:rPr>
          <w:rFonts w:ascii="Calibri" w:hAnsi="Calibri"/>
        </w:rPr>
      </w:pPr>
    </w:p>
    <w:p w14:paraId="5D92886F" w14:textId="77777777" w:rsidR="00771D48" w:rsidRDefault="00771D48" w:rsidP="00F904B7">
      <w:pPr>
        <w:spacing w:line="276" w:lineRule="auto"/>
        <w:rPr>
          <w:rFonts w:ascii="Calibri" w:hAnsi="Calibri"/>
        </w:rPr>
      </w:pPr>
      <w:r>
        <w:rPr>
          <w:rFonts w:ascii="Calibri" w:hAnsi="Calibri"/>
        </w:rPr>
        <w:t>I</w:t>
      </w:r>
      <w:r w:rsidR="00F904B7" w:rsidRPr="00F904B7">
        <w:rPr>
          <w:rFonts w:ascii="Calibri" w:hAnsi="Calibri"/>
        </w:rPr>
        <w:t>t gets better. Not too long after that</w:t>
      </w:r>
      <w:r w:rsidR="00BD418F">
        <w:rPr>
          <w:rFonts w:ascii="Calibri" w:hAnsi="Calibri"/>
        </w:rPr>
        <w:t xml:space="preserve">, </w:t>
      </w:r>
      <w:r w:rsidR="00F904B7" w:rsidRPr="00F904B7">
        <w:rPr>
          <w:rFonts w:ascii="Calibri" w:hAnsi="Calibri"/>
        </w:rPr>
        <w:t xml:space="preserve">she got a promotion to lead supervisor and then to manager. </w:t>
      </w:r>
    </w:p>
    <w:p w14:paraId="76DC0BF0" w14:textId="77777777" w:rsidR="00771D48" w:rsidRDefault="00771D48" w:rsidP="00F904B7">
      <w:pPr>
        <w:spacing w:line="276" w:lineRule="auto"/>
        <w:rPr>
          <w:rFonts w:ascii="Calibri" w:hAnsi="Calibri"/>
        </w:rPr>
      </w:pPr>
    </w:p>
    <w:p w14:paraId="2DE92DEA" w14:textId="1826D69E" w:rsidR="00BD418F" w:rsidRDefault="00F904B7" w:rsidP="00F904B7">
      <w:pPr>
        <w:spacing w:line="276" w:lineRule="auto"/>
        <w:rPr>
          <w:rFonts w:ascii="Calibri" w:hAnsi="Calibri"/>
        </w:rPr>
      </w:pPr>
      <w:r w:rsidRPr="00F904B7">
        <w:rPr>
          <w:rFonts w:ascii="Calibri" w:hAnsi="Calibri"/>
        </w:rPr>
        <w:t xml:space="preserve">She also had $5,000 on a credit card. A short time after that, she got a letter saying that they had charged her incorrectly with the interest and the balance was $37, not $5,000. </w:t>
      </w:r>
    </w:p>
    <w:p w14:paraId="5B17EA9A" w14:textId="77777777" w:rsidR="00BD418F" w:rsidRDefault="00BD418F" w:rsidP="00F904B7">
      <w:pPr>
        <w:spacing w:line="276" w:lineRule="auto"/>
        <w:rPr>
          <w:rFonts w:ascii="Calibri" w:hAnsi="Calibri"/>
        </w:rPr>
      </w:pPr>
    </w:p>
    <w:p w14:paraId="53B41DE2" w14:textId="659332FC" w:rsidR="00F904B7" w:rsidRPr="00F904B7" w:rsidRDefault="00F904B7" w:rsidP="00F904B7">
      <w:pPr>
        <w:spacing w:line="276" w:lineRule="auto"/>
        <w:rPr>
          <w:rFonts w:ascii="Calibri" w:hAnsi="Calibri"/>
        </w:rPr>
      </w:pPr>
      <w:r w:rsidRPr="00F904B7">
        <w:rPr>
          <w:rFonts w:ascii="Calibri" w:hAnsi="Calibri"/>
        </w:rPr>
        <w:t xml:space="preserve">Then it was tax time and she thought she owed $2,000 to the IRS. She was looking in her email for some information about one of our small groups here at the church. She found a letter from her school (because she was taking some college courses) and she was able to forward that </w:t>
      </w:r>
      <w:r w:rsidRPr="00F904B7">
        <w:rPr>
          <w:rFonts w:ascii="Calibri" w:hAnsi="Calibri"/>
        </w:rPr>
        <w:lastRenderedPageBreak/>
        <w:t xml:space="preserve">letter to her accountant. She found out that actually she was getting $2,000 back. Not that she owed $2,000, but that she was getting $2,000 back on her taxes. She said she gave that money to the church. </w:t>
      </w:r>
    </w:p>
    <w:p w14:paraId="3FEB5A1E" w14:textId="77777777" w:rsidR="00F904B7" w:rsidRPr="00F904B7" w:rsidRDefault="00F904B7" w:rsidP="00F904B7">
      <w:pPr>
        <w:spacing w:line="276" w:lineRule="auto"/>
        <w:rPr>
          <w:rFonts w:ascii="Calibri" w:hAnsi="Calibri"/>
        </w:rPr>
      </w:pPr>
    </w:p>
    <w:p w14:paraId="42ED03C5" w14:textId="77777777" w:rsidR="00F904B7" w:rsidRPr="00F904B7" w:rsidRDefault="00F904B7" w:rsidP="00F904B7">
      <w:pPr>
        <w:spacing w:line="276" w:lineRule="auto"/>
        <w:rPr>
          <w:rFonts w:ascii="Calibri" w:hAnsi="Calibri"/>
        </w:rPr>
      </w:pPr>
      <w:r w:rsidRPr="00F904B7">
        <w:rPr>
          <w:rFonts w:ascii="Calibri" w:hAnsi="Calibri"/>
        </w:rPr>
        <w:t xml:space="preserve">Is that awesome? Is that amazing? Can we just celebrate today the faithfulness of God? </w:t>
      </w:r>
    </w:p>
    <w:p w14:paraId="19B6725D" w14:textId="77777777" w:rsidR="00F904B7" w:rsidRPr="00F904B7" w:rsidRDefault="00F904B7" w:rsidP="00F904B7">
      <w:pPr>
        <w:spacing w:line="276" w:lineRule="auto"/>
        <w:rPr>
          <w:rFonts w:ascii="Calibri" w:hAnsi="Calibri"/>
        </w:rPr>
      </w:pPr>
    </w:p>
    <w:p w14:paraId="074E0C71" w14:textId="0F1936E2" w:rsidR="00F904B7" w:rsidRPr="00F904B7" w:rsidRDefault="00F904B7" w:rsidP="00F904B7">
      <w:pPr>
        <w:spacing w:line="276" w:lineRule="auto"/>
        <w:rPr>
          <w:rFonts w:ascii="Calibri" w:hAnsi="Calibri"/>
        </w:rPr>
      </w:pPr>
      <w:r w:rsidRPr="00F904B7">
        <w:rPr>
          <w:rFonts w:ascii="Calibri" w:hAnsi="Calibri"/>
        </w:rPr>
        <w:t>Now</w:t>
      </w:r>
      <w:r w:rsidR="00BD418F">
        <w:rPr>
          <w:rFonts w:ascii="Calibri" w:hAnsi="Calibri"/>
        </w:rPr>
        <w:t>,</w:t>
      </w:r>
      <w:r w:rsidRPr="00F904B7">
        <w:rPr>
          <w:rFonts w:ascii="Calibri" w:hAnsi="Calibri"/>
        </w:rPr>
        <w:t xml:space="preserve"> I can't promise you today that if you start tithing you're going to have the exact same story. I have found that God works in different people's lives in different ways. But I'll tell you what is always true is that God is always faithful. God is a shield. God is our protector. When you begin to operate in faith and when you begin to do the things that God has set for you to do, good things begin to happen. It's the nature and the heart of God. I don't fully understand it. I don't fully know how this whole thing works out. I just know that God has a way of blessing people who are faithful. When we bring the tithe, guess what? God is a shield. God begins to open up some doors of opportunity. God begins to bless us. God begins to do some things. </w:t>
      </w:r>
    </w:p>
    <w:p w14:paraId="583FF66F" w14:textId="77777777" w:rsidR="00F904B7" w:rsidRPr="00F904B7" w:rsidRDefault="00F904B7" w:rsidP="00F904B7">
      <w:pPr>
        <w:spacing w:line="276" w:lineRule="auto"/>
        <w:rPr>
          <w:rFonts w:ascii="Calibri" w:hAnsi="Calibri"/>
        </w:rPr>
      </w:pPr>
    </w:p>
    <w:p w14:paraId="28DDE0AF" w14:textId="77777777" w:rsidR="00F904B7" w:rsidRPr="00F904B7" w:rsidRDefault="00F904B7" w:rsidP="00F904B7">
      <w:pPr>
        <w:spacing w:line="276" w:lineRule="auto"/>
        <w:rPr>
          <w:rFonts w:ascii="Calibri" w:hAnsi="Calibri"/>
        </w:rPr>
      </w:pPr>
      <w:r w:rsidRPr="00F904B7">
        <w:rPr>
          <w:rFonts w:ascii="Calibri" w:hAnsi="Calibri"/>
        </w:rPr>
        <w:t xml:space="preserve">Abram prospered in a lot of ways. He was a very wealthy man, but he also prospered because he had a lot of descendants. If you read the story of Abram, him and his wife had massive fertility problems. But God had given him a promise he was going to be the father of a great nation. How can you be the father of a great nation if you can't even have children? But God provided. They ultimately had a son named Isaac through some pretty supernatural means. It was promised to Abraham that he would have more descendants than the stars in the sky and the grains of sand on the beach. I would say God's been pretty faithful to that with the nation of Israel and all the descendants that Abraham has had. A forefather of the Lord Jesus Christ. God has been so good in and through that. But God promised that to him. Abram’s heart was yielded to God. </w:t>
      </w:r>
    </w:p>
    <w:p w14:paraId="630163AD" w14:textId="77777777" w:rsidR="00F904B7" w:rsidRPr="00F904B7" w:rsidRDefault="00F904B7" w:rsidP="00F904B7">
      <w:pPr>
        <w:spacing w:line="276" w:lineRule="auto"/>
        <w:rPr>
          <w:rFonts w:ascii="Calibri" w:hAnsi="Calibri"/>
        </w:rPr>
      </w:pPr>
    </w:p>
    <w:p w14:paraId="4759D657" w14:textId="212252F4" w:rsidR="00F904B7" w:rsidRPr="00F904B7" w:rsidRDefault="00F904B7" w:rsidP="00F904B7">
      <w:pPr>
        <w:spacing w:line="276" w:lineRule="auto"/>
        <w:rPr>
          <w:rFonts w:ascii="Calibri" w:hAnsi="Calibri"/>
        </w:rPr>
      </w:pPr>
      <w:r w:rsidRPr="00F904B7">
        <w:rPr>
          <w:rFonts w:ascii="Calibri" w:hAnsi="Calibri"/>
        </w:rPr>
        <w:t>I love Genesis 28:20. It is said that Jacob brought a tithe. Jacob was the grandson of Abraham. It’s Abraham, Isaac, and then Jacob. Where do you think Jacob learned to bring tithes? Probably father Abraham, granddad. How awesome would it be to see your kids and grandkids bringing tithes, turning their hearts to the Lord, and doing what you've done</w:t>
      </w:r>
      <w:r w:rsidR="00BD418F">
        <w:rPr>
          <w:rFonts w:ascii="Calibri" w:hAnsi="Calibri"/>
        </w:rPr>
        <w:t>?</w:t>
      </w:r>
      <w:r w:rsidRPr="00F904B7">
        <w:rPr>
          <w:rFonts w:ascii="Calibri" w:hAnsi="Calibri"/>
        </w:rPr>
        <w:t xml:space="preserve"> It's an amazing thing, the connection between tithing and blessing. </w:t>
      </w:r>
    </w:p>
    <w:p w14:paraId="5C80900F" w14:textId="77777777" w:rsidR="00F904B7" w:rsidRPr="00F904B7" w:rsidRDefault="00F904B7" w:rsidP="00F904B7">
      <w:pPr>
        <w:spacing w:line="276" w:lineRule="auto"/>
        <w:rPr>
          <w:rFonts w:ascii="Calibri" w:hAnsi="Calibri"/>
        </w:rPr>
      </w:pPr>
    </w:p>
    <w:p w14:paraId="4B238217" w14:textId="5E174D2A" w:rsidR="00F904B7" w:rsidRPr="00F904B7" w:rsidRDefault="00F904B7" w:rsidP="00F904B7">
      <w:pPr>
        <w:spacing w:line="276" w:lineRule="auto"/>
        <w:rPr>
          <w:rFonts w:ascii="Calibri" w:hAnsi="Calibri"/>
        </w:rPr>
      </w:pPr>
      <w:r w:rsidRPr="00F904B7">
        <w:rPr>
          <w:rFonts w:ascii="Calibri" w:hAnsi="Calibri"/>
        </w:rPr>
        <w:t>“</w:t>
      </w:r>
      <w:r w:rsidR="00BD418F">
        <w:rPr>
          <w:rFonts w:ascii="Calibri" w:hAnsi="Calibri"/>
        </w:rPr>
        <w:t>‘</w:t>
      </w:r>
      <w:r w:rsidRPr="00F904B7">
        <w:rPr>
          <w:rFonts w:ascii="Calibri" w:hAnsi="Calibri"/>
        </w:rPr>
        <w:t xml:space="preserve">Will a man rob God? Yet you are robbing me!’ ‘How do we rob you?’ you ask. ‘By not making the payments of the tenth and the contributions. You are suffering under a curse, yet you—the whole nation—are still robbing me. Bring the full tenth into the storehouse so that there may be food in my house. Test me in this way,’ says the Lord of Armies. </w:t>
      </w:r>
      <w:r w:rsidR="00BD418F">
        <w:rPr>
          <w:rFonts w:ascii="Calibri" w:hAnsi="Calibri"/>
        </w:rPr>
        <w:t>‘</w:t>
      </w:r>
      <w:r w:rsidRPr="00F904B7">
        <w:rPr>
          <w:rFonts w:ascii="Calibri" w:hAnsi="Calibri"/>
        </w:rPr>
        <w:t>See if I will not open the floodgates of heaven and pour out a blessing for you without measure’” (Malachi 3:8-10).</w:t>
      </w:r>
    </w:p>
    <w:p w14:paraId="2C4282C0" w14:textId="77777777" w:rsidR="00F904B7" w:rsidRPr="00F904B7" w:rsidRDefault="00F904B7" w:rsidP="00F904B7">
      <w:pPr>
        <w:spacing w:line="276" w:lineRule="auto"/>
        <w:rPr>
          <w:rFonts w:ascii="Calibri" w:hAnsi="Calibri"/>
        </w:rPr>
      </w:pPr>
    </w:p>
    <w:p w14:paraId="0E9EC3CA" w14:textId="77777777" w:rsidR="00F904B7" w:rsidRPr="00F904B7" w:rsidRDefault="00F904B7" w:rsidP="00F904B7">
      <w:pPr>
        <w:spacing w:line="276" w:lineRule="auto"/>
        <w:rPr>
          <w:rFonts w:ascii="Calibri" w:hAnsi="Calibri"/>
        </w:rPr>
      </w:pPr>
      <w:r w:rsidRPr="00F904B7">
        <w:rPr>
          <w:rFonts w:ascii="Calibri" w:hAnsi="Calibri"/>
        </w:rPr>
        <w:t xml:space="preserve">Do you see the connection? Tithing and blessing. He says, “I will open the windows of heaven and I will bless the people that will bring the tithe.” It’s just a spiritual principle that God has given to us. </w:t>
      </w:r>
    </w:p>
    <w:p w14:paraId="7BC9CD28" w14:textId="77777777" w:rsidR="00F904B7" w:rsidRPr="00F904B7" w:rsidRDefault="00F904B7" w:rsidP="00F904B7">
      <w:pPr>
        <w:spacing w:line="276" w:lineRule="auto"/>
        <w:rPr>
          <w:rFonts w:ascii="Calibri" w:hAnsi="Calibri"/>
        </w:rPr>
      </w:pPr>
    </w:p>
    <w:p w14:paraId="07D08141" w14:textId="6FFF2992" w:rsidR="00F904B7" w:rsidRPr="00F904B7" w:rsidRDefault="00F904B7" w:rsidP="00F904B7">
      <w:pPr>
        <w:spacing w:line="276" w:lineRule="auto"/>
        <w:rPr>
          <w:rFonts w:ascii="Calibri" w:hAnsi="Calibri"/>
        </w:rPr>
      </w:pPr>
      <w:r w:rsidRPr="00F904B7">
        <w:rPr>
          <w:rFonts w:ascii="Calibri" w:hAnsi="Calibri"/>
        </w:rPr>
        <w:t xml:space="preserve">Let me ask you this. Do you believe in these things in the Bible? Do we believe in salvation through Jesus Christ? Most of us would say, “Yeah, absolutely.” Do we believe that God loves us? Yeah. Do we believe that God forgives sins? Yeah. Do we believe that God extends grace and mercy to us? Yeah. Then why is it that we don't believe what the Bible says about tithing? I know Christians </w:t>
      </w:r>
      <w:r w:rsidR="00BD418F">
        <w:rPr>
          <w:rFonts w:ascii="Calibri" w:hAnsi="Calibri"/>
        </w:rPr>
        <w:t>who</w:t>
      </w:r>
      <w:r w:rsidRPr="00F904B7">
        <w:rPr>
          <w:rFonts w:ascii="Calibri" w:hAnsi="Calibri"/>
        </w:rPr>
        <w:t xml:space="preserve"> will go all the way to the wall for these things, but are scared to death to tithe. Why can we not just let God direct all of our beliefs and all of our ideas? Why do we believe some things and then not believe the other things? Let's let God work and move in our hearts. Let’s just see what God will do. </w:t>
      </w:r>
    </w:p>
    <w:p w14:paraId="64FB48B1" w14:textId="77777777" w:rsidR="00F904B7" w:rsidRPr="00F904B7" w:rsidRDefault="00F904B7" w:rsidP="00F904B7">
      <w:pPr>
        <w:spacing w:line="276" w:lineRule="auto"/>
        <w:rPr>
          <w:rFonts w:ascii="Calibri" w:hAnsi="Calibri"/>
        </w:rPr>
      </w:pPr>
    </w:p>
    <w:p w14:paraId="27962B74" w14:textId="2AEAB8C2" w:rsidR="00F904B7" w:rsidRPr="00F904B7" w:rsidRDefault="00F904B7" w:rsidP="00F904B7">
      <w:pPr>
        <w:spacing w:line="276" w:lineRule="auto"/>
        <w:rPr>
          <w:rFonts w:ascii="Calibri" w:hAnsi="Calibri"/>
        </w:rPr>
      </w:pPr>
      <w:r w:rsidRPr="00F904B7">
        <w:rPr>
          <w:rFonts w:ascii="Calibri" w:hAnsi="Calibri"/>
        </w:rPr>
        <w:t xml:space="preserve">I got an email from one of our church members. Haley Foster sent this over on Sunday. She wanted to share her story. Haley grew up going to church, but she had never been a tither until she came to Edge Church. This is what she said in her email: “I've heard your message on how God will bless me and be my provider. I had trouble really trusting that until a little while ago I found out that my company was closing within the next year and I would be out of a job. I came to church one day and I don't remember the exact message, but the gist of it was that God would be my provider if I would praise Him and I would bring the tithe, and that God would take care of me. I decided to take a leap and start giving the full 10% while I still had a job. It was scary, but I made a few adjustments and it was doable.” </w:t>
      </w:r>
    </w:p>
    <w:p w14:paraId="470DBDE8" w14:textId="77777777" w:rsidR="00F904B7" w:rsidRPr="00F904B7" w:rsidRDefault="00F904B7" w:rsidP="00F904B7">
      <w:pPr>
        <w:spacing w:line="276" w:lineRule="auto"/>
        <w:rPr>
          <w:rFonts w:ascii="Calibri" w:hAnsi="Calibri"/>
        </w:rPr>
      </w:pPr>
    </w:p>
    <w:p w14:paraId="753B5308" w14:textId="1C2E4782" w:rsidR="00F904B7" w:rsidRPr="00F904B7" w:rsidRDefault="00F904B7" w:rsidP="00F904B7">
      <w:pPr>
        <w:spacing w:line="276" w:lineRule="auto"/>
        <w:rPr>
          <w:rFonts w:ascii="Calibri" w:hAnsi="Calibri"/>
        </w:rPr>
      </w:pPr>
      <w:r w:rsidRPr="00F904B7">
        <w:rPr>
          <w:rFonts w:ascii="Calibri" w:hAnsi="Calibri"/>
        </w:rPr>
        <w:t>Here's the worst timing (this is man's perspective): “I'm losing my job. I want to start giving.” But in the economy of God, what a great time. Listen to her experience. She made some adjustments</w:t>
      </w:r>
      <w:r w:rsidR="00771D48">
        <w:rPr>
          <w:rFonts w:ascii="Calibri" w:hAnsi="Calibri"/>
        </w:rPr>
        <w:t xml:space="preserve"> and </w:t>
      </w:r>
      <w:r w:rsidRPr="00F904B7">
        <w:rPr>
          <w:rFonts w:ascii="Calibri" w:hAnsi="Calibri"/>
        </w:rPr>
        <w:t>she started tithing</w:t>
      </w:r>
      <w:r w:rsidR="00771D48">
        <w:rPr>
          <w:rFonts w:ascii="Calibri" w:hAnsi="Calibri"/>
        </w:rPr>
        <w:t xml:space="preserve"> while </w:t>
      </w:r>
      <w:r w:rsidRPr="00F904B7">
        <w:rPr>
          <w:rFonts w:ascii="Calibri" w:hAnsi="Calibri"/>
        </w:rPr>
        <w:t xml:space="preserve">she still had the job. </w:t>
      </w:r>
    </w:p>
    <w:p w14:paraId="7FED4D5E" w14:textId="77777777" w:rsidR="00F904B7" w:rsidRPr="00F904B7" w:rsidRDefault="00F904B7" w:rsidP="00F904B7">
      <w:pPr>
        <w:spacing w:line="276" w:lineRule="auto"/>
        <w:rPr>
          <w:rFonts w:ascii="Calibri" w:hAnsi="Calibri"/>
        </w:rPr>
      </w:pPr>
    </w:p>
    <w:p w14:paraId="4DBE0BE7" w14:textId="367A11FB" w:rsidR="00F904B7" w:rsidRPr="00F904B7" w:rsidRDefault="00F904B7" w:rsidP="00F904B7">
      <w:pPr>
        <w:spacing w:line="276" w:lineRule="auto"/>
        <w:rPr>
          <w:rFonts w:ascii="Calibri" w:hAnsi="Calibri"/>
        </w:rPr>
      </w:pPr>
      <w:r w:rsidRPr="00F904B7">
        <w:rPr>
          <w:rFonts w:ascii="Calibri" w:hAnsi="Calibri"/>
        </w:rPr>
        <w:t>“The first thing that happened was I was given more responsibilities at work and I received a title change. At first I wasn't happy about that, but I later discovered that I was considered essential personnel when I got the promotion and I was entitled to bonuses the longer I stayed. Over the next six months, I was given three different bonuses. Those bonuses gave me the peace of mind to not panic.” All this happened after she was started tithing. She starts getting promotions. The company's going under, but she's getting promoted. “Those gave me the peace of mind that I needed to not panic. Now I had a little cushion in case it took me a while to find another job. I didn't need it</w:t>
      </w:r>
      <w:r w:rsidR="00771D48">
        <w:rPr>
          <w:rFonts w:ascii="Calibri" w:hAnsi="Calibri"/>
        </w:rPr>
        <w:t>,</w:t>
      </w:r>
      <w:r w:rsidRPr="00F904B7">
        <w:rPr>
          <w:rFonts w:ascii="Calibri" w:hAnsi="Calibri"/>
        </w:rPr>
        <w:t xml:space="preserve"> though. I found one of the best jobs I'</w:t>
      </w:r>
      <w:r w:rsidR="00BD418F">
        <w:rPr>
          <w:rFonts w:ascii="Calibri" w:hAnsi="Calibri"/>
        </w:rPr>
        <w:t>ve</w:t>
      </w:r>
      <w:r w:rsidRPr="00F904B7">
        <w:rPr>
          <w:rFonts w:ascii="Calibri" w:hAnsi="Calibri"/>
        </w:rPr>
        <w:t xml:space="preserve"> ever had and it's been a great change. I found the job very quickly. I still have some money worries, but it's different </w:t>
      </w:r>
      <w:r w:rsidRPr="00F904B7">
        <w:rPr>
          <w:rFonts w:ascii="Calibri" w:hAnsi="Calibri"/>
        </w:rPr>
        <w:lastRenderedPageBreak/>
        <w:t>now. I can trust that God has my back</w:t>
      </w:r>
      <w:r w:rsidR="00BD418F">
        <w:rPr>
          <w:rFonts w:ascii="Calibri" w:hAnsi="Calibri"/>
        </w:rPr>
        <w:t xml:space="preserve">, </w:t>
      </w:r>
      <w:r w:rsidRPr="00F904B7">
        <w:rPr>
          <w:rFonts w:ascii="Calibri" w:hAnsi="Calibri"/>
        </w:rPr>
        <w:t>that He will provide for me</w:t>
      </w:r>
      <w:r w:rsidR="00BD418F">
        <w:rPr>
          <w:rFonts w:ascii="Calibri" w:hAnsi="Calibri"/>
        </w:rPr>
        <w:t>,</w:t>
      </w:r>
      <w:r w:rsidRPr="00F904B7">
        <w:rPr>
          <w:rFonts w:ascii="Calibri" w:hAnsi="Calibri"/>
        </w:rPr>
        <w:t xml:space="preserve"> and I will always have enough. I praise Him for that by giving back what He has given to me so that more people can hear about His great love. Thank you, Pastor Ryan and Edge Church.” </w:t>
      </w:r>
    </w:p>
    <w:p w14:paraId="0EDB8765" w14:textId="77777777" w:rsidR="00F904B7" w:rsidRPr="00F904B7" w:rsidRDefault="00F904B7" w:rsidP="00F904B7">
      <w:pPr>
        <w:spacing w:line="276" w:lineRule="auto"/>
        <w:rPr>
          <w:rFonts w:ascii="Calibri" w:hAnsi="Calibri"/>
        </w:rPr>
      </w:pPr>
    </w:p>
    <w:p w14:paraId="16E5E571" w14:textId="0410962A" w:rsidR="00F904B7" w:rsidRPr="00F904B7" w:rsidRDefault="00F904B7" w:rsidP="00F904B7">
      <w:pPr>
        <w:spacing w:line="276" w:lineRule="auto"/>
        <w:rPr>
          <w:rFonts w:ascii="Calibri" w:hAnsi="Calibri"/>
        </w:rPr>
      </w:pPr>
      <w:r w:rsidRPr="00F904B7">
        <w:rPr>
          <w:rFonts w:ascii="Calibri" w:hAnsi="Calibri"/>
        </w:rPr>
        <w:t xml:space="preserve">Is that wonderful, church? Let's just celebrate that. </w:t>
      </w:r>
    </w:p>
    <w:p w14:paraId="0C9FD8ED" w14:textId="77777777" w:rsidR="00F904B7" w:rsidRPr="00F904B7" w:rsidRDefault="00F904B7" w:rsidP="00F904B7">
      <w:pPr>
        <w:spacing w:line="276" w:lineRule="auto"/>
        <w:rPr>
          <w:rFonts w:ascii="Calibri" w:hAnsi="Calibri"/>
        </w:rPr>
      </w:pPr>
    </w:p>
    <w:p w14:paraId="6B51AA67" w14:textId="0965DCDF" w:rsidR="00F904B7" w:rsidRPr="00F904B7" w:rsidRDefault="00F904B7" w:rsidP="00F904B7">
      <w:pPr>
        <w:spacing w:line="276" w:lineRule="auto"/>
        <w:rPr>
          <w:rFonts w:ascii="Calibri" w:hAnsi="Calibri"/>
        </w:rPr>
      </w:pPr>
      <w:r w:rsidRPr="00F904B7">
        <w:rPr>
          <w:rFonts w:ascii="Calibri" w:hAnsi="Calibri"/>
        </w:rPr>
        <w:t xml:space="preserve">God has a way. God moves and works and does things that we don't even know how to explain it or what it is. But God prepares us for blessing. He keeps me grounded. It honors Jesus. That's why God wants us to bring the tithe. God gave us the first tithe, His first and best in the </w:t>
      </w:r>
      <w:r w:rsidR="00BD418F">
        <w:rPr>
          <w:rFonts w:ascii="Calibri" w:hAnsi="Calibri"/>
        </w:rPr>
        <w:t>P</w:t>
      </w:r>
      <w:r w:rsidRPr="00F904B7">
        <w:rPr>
          <w:rFonts w:ascii="Calibri" w:hAnsi="Calibri"/>
        </w:rPr>
        <w:t xml:space="preserve">erson of His own Son, Jesus Christ. God gave His best to us. Jesus was the tithe of God. He died on a cross, He rose from the grave, and He did so because He loved you. </w:t>
      </w:r>
    </w:p>
    <w:p w14:paraId="37031500" w14:textId="77777777" w:rsidR="00F904B7" w:rsidRPr="00F904B7" w:rsidRDefault="00F904B7" w:rsidP="00F904B7">
      <w:pPr>
        <w:spacing w:line="276" w:lineRule="auto"/>
        <w:rPr>
          <w:rFonts w:ascii="Calibri" w:hAnsi="Calibri"/>
        </w:rPr>
      </w:pPr>
    </w:p>
    <w:p w14:paraId="768AC359" w14:textId="76379497" w:rsidR="00F904B7" w:rsidRPr="00F904B7" w:rsidRDefault="00F904B7" w:rsidP="00F904B7">
      <w:pPr>
        <w:spacing w:line="276" w:lineRule="auto"/>
        <w:rPr>
          <w:rFonts w:ascii="Calibri" w:hAnsi="Calibri"/>
          <w:sz w:val="28"/>
          <w:szCs w:val="28"/>
        </w:rPr>
      </w:pPr>
      <w:r w:rsidRPr="00F904B7">
        <w:rPr>
          <w:rFonts w:ascii="Calibri" w:hAnsi="Calibri"/>
        </w:rPr>
        <w:br w:type="page"/>
      </w:r>
      <w:r w:rsidRPr="00F904B7">
        <w:rPr>
          <w:rFonts w:ascii="Calibri" w:hAnsi="Calibri"/>
          <w:b/>
          <w:bCs/>
          <w:sz w:val="28"/>
          <w:szCs w:val="28"/>
          <w:u w:val="single"/>
        </w:rPr>
        <w:lastRenderedPageBreak/>
        <w:t>OUTLINE</w:t>
      </w:r>
    </w:p>
    <w:p w14:paraId="44752824" w14:textId="77777777" w:rsidR="00F904B7" w:rsidRPr="00F904B7" w:rsidRDefault="00F904B7" w:rsidP="00F904B7">
      <w:pPr>
        <w:spacing w:line="276" w:lineRule="auto"/>
        <w:rPr>
          <w:rFonts w:ascii="Calibri" w:hAnsi="Calibri"/>
        </w:rPr>
      </w:pPr>
    </w:p>
    <w:p w14:paraId="5D91BBD4" w14:textId="77777777" w:rsidR="00F904B7" w:rsidRPr="00F904B7" w:rsidRDefault="00F904B7" w:rsidP="00F904B7">
      <w:pPr>
        <w:spacing w:line="276" w:lineRule="auto"/>
        <w:rPr>
          <w:rFonts w:ascii="Calibri" w:hAnsi="Calibri"/>
          <w:i/>
          <w:iCs/>
        </w:rPr>
      </w:pPr>
      <w:r w:rsidRPr="00F904B7">
        <w:rPr>
          <w:rFonts w:ascii="Calibri" w:hAnsi="Calibri"/>
          <w:i/>
          <w:iCs/>
        </w:rPr>
        <w:t>Tithing…</w:t>
      </w:r>
    </w:p>
    <w:p w14:paraId="3ADF8A2F" w14:textId="77777777" w:rsidR="00F904B7" w:rsidRPr="00F904B7" w:rsidRDefault="00F904B7" w:rsidP="00F904B7">
      <w:pPr>
        <w:spacing w:line="276" w:lineRule="auto"/>
        <w:rPr>
          <w:rFonts w:ascii="Calibri" w:hAnsi="Calibri"/>
        </w:rPr>
      </w:pPr>
    </w:p>
    <w:p w14:paraId="2CC50292" w14:textId="77777777" w:rsidR="00F904B7" w:rsidRPr="00F904B7" w:rsidRDefault="00F904B7" w:rsidP="00F904B7">
      <w:pPr>
        <w:spacing w:line="276" w:lineRule="auto"/>
        <w:rPr>
          <w:rFonts w:ascii="Calibri" w:hAnsi="Calibri"/>
          <w:b/>
          <w:bCs/>
        </w:rPr>
      </w:pPr>
      <w:r w:rsidRPr="00F904B7">
        <w:rPr>
          <w:rFonts w:ascii="Calibri" w:hAnsi="Calibri"/>
          <w:b/>
          <w:bCs/>
        </w:rPr>
        <w:t>1. Honors Jesus</w:t>
      </w:r>
    </w:p>
    <w:p w14:paraId="1D00582F" w14:textId="77777777" w:rsidR="00F904B7" w:rsidRPr="00F904B7" w:rsidRDefault="00F904B7" w:rsidP="00F904B7">
      <w:pPr>
        <w:spacing w:line="276" w:lineRule="auto"/>
        <w:rPr>
          <w:rFonts w:ascii="Calibri" w:hAnsi="Calibri"/>
        </w:rPr>
      </w:pPr>
    </w:p>
    <w:p w14:paraId="254EA2A7" w14:textId="77777777" w:rsidR="00BD418F" w:rsidRDefault="00BD418F" w:rsidP="00F904B7">
      <w:pPr>
        <w:spacing w:line="276" w:lineRule="auto"/>
        <w:rPr>
          <w:rFonts w:ascii="Calibri" w:hAnsi="Calibri"/>
        </w:rPr>
      </w:pPr>
      <w:r>
        <w:rPr>
          <w:rFonts w:ascii="Calibri" w:hAnsi="Calibri"/>
        </w:rPr>
        <w:t>“</w:t>
      </w:r>
      <w:r w:rsidR="00F904B7" w:rsidRPr="00F904B7">
        <w:rPr>
          <w:rFonts w:ascii="Calibri" w:hAnsi="Calibri"/>
        </w:rPr>
        <w:t>Melchizedek, king of Salem, brought out bread and wine; he was a priest to God Most High.  He blessed him and said: Abram is blessed by God Most High, Creator of heaven and earth, and blessed be God Most High who has handed over your enemies to you. And Abram gave him a tenth of everything.</w:t>
      </w:r>
      <w:r>
        <w:rPr>
          <w:rFonts w:ascii="Calibri" w:hAnsi="Calibri"/>
        </w:rPr>
        <w:t>”</w:t>
      </w:r>
      <w:r w:rsidR="00F904B7" w:rsidRPr="00F904B7">
        <w:rPr>
          <w:rFonts w:ascii="Calibri" w:hAnsi="Calibri"/>
        </w:rPr>
        <w:t xml:space="preserve"> </w:t>
      </w:r>
    </w:p>
    <w:p w14:paraId="3143BEF1" w14:textId="7950A173" w:rsidR="00F904B7" w:rsidRPr="00F904B7" w:rsidRDefault="00F904B7" w:rsidP="00F904B7">
      <w:pPr>
        <w:spacing w:line="276" w:lineRule="auto"/>
        <w:rPr>
          <w:rFonts w:ascii="Calibri" w:hAnsi="Calibri"/>
        </w:rPr>
      </w:pPr>
      <w:r w:rsidRPr="00F904B7">
        <w:rPr>
          <w:rFonts w:ascii="Calibri" w:hAnsi="Calibri"/>
        </w:rPr>
        <w:t>Genesis 14:18-21 (CSB)</w:t>
      </w:r>
    </w:p>
    <w:p w14:paraId="0F01026A" w14:textId="77777777" w:rsidR="00F904B7" w:rsidRPr="00F904B7" w:rsidRDefault="00F904B7" w:rsidP="00F904B7">
      <w:pPr>
        <w:spacing w:line="276" w:lineRule="auto"/>
        <w:rPr>
          <w:rFonts w:ascii="Calibri" w:hAnsi="Calibri"/>
        </w:rPr>
      </w:pPr>
    </w:p>
    <w:p w14:paraId="5879933B" w14:textId="77777777" w:rsidR="00BD418F" w:rsidRDefault="00BD418F" w:rsidP="00F904B7">
      <w:pPr>
        <w:spacing w:line="276" w:lineRule="auto"/>
        <w:rPr>
          <w:rFonts w:ascii="Calibri" w:hAnsi="Calibri"/>
        </w:rPr>
      </w:pPr>
      <w:r>
        <w:rPr>
          <w:rFonts w:ascii="Calibri" w:hAnsi="Calibri"/>
        </w:rPr>
        <w:t>“</w:t>
      </w:r>
      <w:r w:rsidR="00F904B7" w:rsidRPr="00F904B7">
        <w:rPr>
          <w:rFonts w:ascii="Calibri" w:hAnsi="Calibri"/>
        </w:rPr>
        <w:t>For this Melchizedek, king of Salem, priest of God Most High, met Abraham and blessed him as he returned from defeating the kings, and Abraham gave him a tenth of everything. First, his name means king of righteousness, then also, king of Salem, meaning king of peace. Without father, mother, or genealogy, having neither beginning of days nor end of life, but resembling the Son of God, he remains a priest forever.</w:t>
      </w:r>
      <w:r>
        <w:rPr>
          <w:rFonts w:ascii="Calibri" w:hAnsi="Calibri"/>
        </w:rPr>
        <w:t>”</w:t>
      </w:r>
      <w:r w:rsidR="00F904B7" w:rsidRPr="00F904B7">
        <w:rPr>
          <w:rFonts w:ascii="Calibri" w:hAnsi="Calibri"/>
        </w:rPr>
        <w:t xml:space="preserve"> </w:t>
      </w:r>
    </w:p>
    <w:p w14:paraId="34C64E56" w14:textId="5A6464BD" w:rsidR="00F904B7" w:rsidRPr="00F904B7" w:rsidRDefault="00F904B7" w:rsidP="00F904B7">
      <w:pPr>
        <w:spacing w:line="276" w:lineRule="auto"/>
        <w:rPr>
          <w:rFonts w:ascii="Calibri" w:hAnsi="Calibri"/>
        </w:rPr>
      </w:pPr>
      <w:r w:rsidRPr="00F904B7">
        <w:rPr>
          <w:rFonts w:ascii="Calibri" w:hAnsi="Calibri"/>
        </w:rPr>
        <w:t>Hebrews 7:1-3 (CSB)</w:t>
      </w:r>
    </w:p>
    <w:p w14:paraId="36B80B11" w14:textId="77777777" w:rsidR="00F904B7" w:rsidRPr="00F904B7" w:rsidRDefault="00F904B7" w:rsidP="00F904B7">
      <w:pPr>
        <w:spacing w:line="276" w:lineRule="auto"/>
        <w:rPr>
          <w:rFonts w:ascii="Calibri" w:hAnsi="Calibri"/>
        </w:rPr>
      </w:pPr>
    </w:p>
    <w:p w14:paraId="4D8D4C23" w14:textId="77777777" w:rsidR="00F904B7" w:rsidRPr="00F904B7" w:rsidRDefault="00F904B7" w:rsidP="00F904B7">
      <w:pPr>
        <w:spacing w:line="276" w:lineRule="auto"/>
        <w:rPr>
          <w:rFonts w:ascii="Calibri" w:hAnsi="Calibri"/>
          <w:b/>
          <w:bCs/>
        </w:rPr>
      </w:pPr>
      <w:r w:rsidRPr="00F904B7">
        <w:rPr>
          <w:rFonts w:ascii="Calibri" w:hAnsi="Calibri"/>
          <w:b/>
          <w:bCs/>
        </w:rPr>
        <w:t>2. Keeps Me Grounded</w:t>
      </w:r>
    </w:p>
    <w:p w14:paraId="40AEC710" w14:textId="77777777" w:rsidR="00F904B7" w:rsidRPr="00F904B7" w:rsidRDefault="00F904B7" w:rsidP="00F904B7">
      <w:pPr>
        <w:spacing w:line="276" w:lineRule="auto"/>
        <w:rPr>
          <w:rFonts w:ascii="Calibri" w:hAnsi="Calibri"/>
        </w:rPr>
      </w:pPr>
    </w:p>
    <w:p w14:paraId="0E18FE89" w14:textId="77777777" w:rsidR="00BD418F" w:rsidRDefault="00BD418F" w:rsidP="00F904B7">
      <w:pPr>
        <w:spacing w:line="276" w:lineRule="auto"/>
        <w:rPr>
          <w:rFonts w:ascii="Calibri" w:hAnsi="Calibri"/>
        </w:rPr>
      </w:pPr>
      <w:r>
        <w:rPr>
          <w:rFonts w:ascii="Calibri" w:hAnsi="Calibri"/>
        </w:rPr>
        <w:t>“</w:t>
      </w:r>
      <w:r w:rsidR="00F904B7" w:rsidRPr="00F904B7">
        <w:rPr>
          <w:rFonts w:ascii="Calibri" w:hAnsi="Calibri"/>
        </w:rPr>
        <w:t>He blessed him and said: Abram is blessed by God Most High, Creator of heaven and earth, and blessed be God Most High who has handed over your enemies to you. And Abram gave him a tenth of everything.</w:t>
      </w:r>
      <w:r>
        <w:rPr>
          <w:rFonts w:ascii="Calibri" w:hAnsi="Calibri"/>
        </w:rPr>
        <w:t>”</w:t>
      </w:r>
      <w:r w:rsidR="00F904B7" w:rsidRPr="00F904B7">
        <w:rPr>
          <w:rFonts w:ascii="Calibri" w:hAnsi="Calibri"/>
        </w:rPr>
        <w:t xml:space="preserve"> </w:t>
      </w:r>
    </w:p>
    <w:p w14:paraId="0C177D51" w14:textId="27DE16AF" w:rsidR="00F904B7" w:rsidRPr="00F904B7" w:rsidRDefault="00F904B7" w:rsidP="00F904B7">
      <w:pPr>
        <w:spacing w:line="276" w:lineRule="auto"/>
        <w:rPr>
          <w:rFonts w:ascii="Calibri" w:hAnsi="Calibri"/>
        </w:rPr>
      </w:pPr>
      <w:r w:rsidRPr="00F904B7">
        <w:rPr>
          <w:rFonts w:ascii="Calibri" w:hAnsi="Calibri"/>
        </w:rPr>
        <w:t>Genesis 14:19-20 (CSV)</w:t>
      </w:r>
    </w:p>
    <w:p w14:paraId="7C2F515B" w14:textId="77777777" w:rsidR="00F904B7" w:rsidRPr="00F904B7" w:rsidRDefault="00F904B7" w:rsidP="00F904B7">
      <w:pPr>
        <w:spacing w:line="276" w:lineRule="auto"/>
        <w:rPr>
          <w:rFonts w:ascii="Calibri" w:hAnsi="Calibri"/>
        </w:rPr>
      </w:pPr>
    </w:p>
    <w:p w14:paraId="29EF0D50" w14:textId="77777777" w:rsidR="00BD418F" w:rsidRDefault="00BD418F" w:rsidP="00F904B7">
      <w:pPr>
        <w:spacing w:line="276" w:lineRule="auto"/>
        <w:rPr>
          <w:rFonts w:ascii="Calibri" w:hAnsi="Calibri"/>
        </w:rPr>
      </w:pPr>
      <w:r>
        <w:rPr>
          <w:rFonts w:ascii="Calibri" w:hAnsi="Calibri"/>
        </w:rPr>
        <w:t>“</w:t>
      </w:r>
      <w:r w:rsidR="00F904B7" w:rsidRPr="00F904B7">
        <w:rPr>
          <w:rFonts w:ascii="Calibri" w:hAnsi="Calibri"/>
        </w:rPr>
        <w:t>The earth and everything in it, the world and its inhabitants, belong to the Lord.</w:t>
      </w:r>
      <w:r>
        <w:rPr>
          <w:rFonts w:ascii="Calibri" w:hAnsi="Calibri"/>
        </w:rPr>
        <w:t>”</w:t>
      </w:r>
      <w:r w:rsidR="00F904B7" w:rsidRPr="00F904B7">
        <w:rPr>
          <w:rFonts w:ascii="Calibri" w:hAnsi="Calibri"/>
        </w:rPr>
        <w:t xml:space="preserve"> </w:t>
      </w:r>
    </w:p>
    <w:p w14:paraId="3E511475" w14:textId="13DD400E" w:rsidR="00F904B7" w:rsidRPr="00F904B7" w:rsidRDefault="00F904B7" w:rsidP="00F904B7">
      <w:pPr>
        <w:spacing w:line="276" w:lineRule="auto"/>
        <w:rPr>
          <w:rFonts w:ascii="Calibri" w:hAnsi="Calibri"/>
        </w:rPr>
      </w:pPr>
      <w:r w:rsidRPr="00F904B7">
        <w:rPr>
          <w:rFonts w:ascii="Calibri" w:hAnsi="Calibri"/>
        </w:rPr>
        <w:t>Psalm 24:1 (CSB)</w:t>
      </w:r>
    </w:p>
    <w:p w14:paraId="478AA4D8" w14:textId="77777777" w:rsidR="00F904B7" w:rsidRPr="00F904B7" w:rsidRDefault="00F904B7" w:rsidP="00F904B7">
      <w:pPr>
        <w:spacing w:line="276" w:lineRule="auto"/>
        <w:rPr>
          <w:rFonts w:ascii="Calibri" w:hAnsi="Calibri"/>
        </w:rPr>
      </w:pPr>
    </w:p>
    <w:p w14:paraId="0412F3BF" w14:textId="77777777" w:rsidR="00BD418F" w:rsidRDefault="00BD418F" w:rsidP="00F904B7">
      <w:pPr>
        <w:spacing w:line="276" w:lineRule="auto"/>
        <w:rPr>
          <w:rFonts w:ascii="Calibri" w:hAnsi="Calibri"/>
        </w:rPr>
      </w:pPr>
      <w:r>
        <w:rPr>
          <w:rFonts w:ascii="Calibri" w:hAnsi="Calibri"/>
        </w:rPr>
        <w:t>“</w:t>
      </w:r>
      <w:r w:rsidR="00F904B7" w:rsidRPr="00F904B7">
        <w:rPr>
          <w:rFonts w:ascii="Calibri" w:hAnsi="Calibri"/>
        </w:rPr>
        <w:t>…for every animal of the forest is mine, the cattle on a thousand hills.</w:t>
      </w:r>
      <w:r>
        <w:rPr>
          <w:rFonts w:ascii="Calibri" w:hAnsi="Calibri"/>
        </w:rPr>
        <w:t>”</w:t>
      </w:r>
    </w:p>
    <w:p w14:paraId="2CE2D23B" w14:textId="41AC24F7" w:rsidR="00F904B7" w:rsidRPr="00F904B7" w:rsidRDefault="00F904B7" w:rsidP="00F904B7">
      <w:pPr>
        <w:spacing w:line="276" w:lineRule="auto"/>
        <w:rPr>
          <w:rFonts w:ascii="Calibri" w:hAnsi="Calibri"/>
        </w:rPr>
      </w:pPr>
      <w:r w:rsidRPr="00F904B7">
        <w:rPr>
          <w:rFonts w:ascii="Calibri" w:hAnsi="Calibri"/>
        </w:rPr>
        <w:t>Psalm 50:10 (CSB)</w:t>
      </w:r>
    </w:p>
    <w:p w14:paraId="14A7DA28" w14:textId="77777777" w:rsidR="00F904B7" w:rsidRPr="00F904B7" w:rsidRDefault="00F904B7" w:rsidP="00F904B7">
      <w:pPr>
        <w:spacing w:line="276" w:lineRule="auto"/>
        <w:rPr>
          <w:rFonts w:ascii="Calibri" w:hAnsi="Calibri"/>
        </w:rPr>
      </w:pPr>
    </w:p>
    <w:p w14:paraId="50637F6E" w14:textId="77777777" w:rsidR="00BD418F" w:rsidRDefault="00F904B7" w:rsidP="00F904B7">
      <w:pPr>
        <w:spacing w:line="276" w:lineRule="auto"/>
        <w:rPr>
          <w:rFonts w:ascii="Calibri" w:hAnsi="Calibri"/>
        </w:rPr>
      </w:pPr>
      <w:r w:rsidRPr="00F904B7">
        <w:rPr>
          <w:rFonts w:ascii="Calibri" w:hAnsi="Calibri"/>
        </w:rPr>
        <w:t>“</w:t>
      </w:r>
      <w:r w:rsidR="00BD418F">
        <w:rPr>
          <w:rFonts w:ascii="Calibri" w:hAnsi="Calibri"/>
        </w:rPr>
        <w:t>‘</w:t>
      </w:r>
      <w:r w:rsidRPr="00F904B7">
        <w:rPr>
          <w:rFonts w:ascii="Calibri" w:hAnsi="Calibri"/>
        </w:rPr>
        <w:t>The silver and gold belong to me</w:t>
      </w:r>
      <w:r w:rsidR="00BD418F">
        <w:rPr>
          <w:rFonts w:ascii="Calibri" w:hAnsi="Calibri"/>
        </w:rPr>
        <w:t>’</w:t>
      </w:r>
      <w:r w:rsidRPr="00F904B7">
        <w:rPr>
          <w:rFonts w:ascii="Calibri" w:hAnsi="Calibri"/>
        </w:rPr>
        <w:t>—this is the declaration of the Lord of Armies.</w:t>
      </w:r>
      <w:r w:rsidR="00BD418F">
        <w:rPr>
          <w:rFonts w:ascii="Calibri" w:hAnsi="Calibri"/>
        </w:rPr>
        <w:t>”</w:t>
      </w:r>
      <w:r w:rsidRPr="00F904B7">
        <w:rPr>
          <w:rFonts w:ascii="Calibri" w:hAnsi="Calibri"/>
        </w:rPr>
        <w:t xml:space="preserve"> </w:t>
      </w:r>
    </w:p>
    <w:p w14:paraId="0668F744" w14:textId="72415B96" w:rsidR="00F904B7" w:rsidRPr="00F904B7" w:rsidRDefault="00F904B7" w:rsidP="00F904B7">
      <w:pPr>
        <w:spacing w:line="276" w:lineRule="auto"/>
        <w:rPr>
          <w:rFonts w:ascii="Calibri" w:hAnsi="Calibri"/>
        </w:rPr>
      </w:pPr>
      <w:r w:rsidRPr="00F904B7">
        <w:rPr>
          <w:rFonts w:ascii="Calibri" w:hAnsi="Calibri"/>
        </w:rPr>
        <w:t>Haggai 2:8 (CSB)</w:t>
      </w:r>
    </w:p>
    <w:p w14:paraId="03E2B12A" w14:textId="77777777" w:rsidR="00F904B7" w:rsidRPr="00F904B7" w:rsidRDefault="00F904B7" w:rsidP="00F904B7">
      <w:pPr>
        <w:spacing w:line="276" w:lineRule="auto"/>
        <w:rPr>
          <w:rFonts w:ascii="Calibri" w:hAnsi="Calibri"/>
        </w:rPr>
      </w:pPr>
    </w:p>
    <w:p w14:paraId="2AB35A59" w14:textId="77777777" w:rsidR="00F904B7" w:rsidRPr="00F904B7" w:rsidRDefault="00F904B7" w:rsidP="00F904B7">
      <w:pPr>
        <w:spacing w:line="276" w:lineRule="auto"/>
        <w:rPr>
          <w:rFonts w:ascii="Calibri" w:hAnsi="Calibri"/>
          <w:b/>
          <w:bCs/>
        </w:rPr>
      </w:pPr>
      <w:r w:rsidRPr="00F904B7">
        <w:rPr>
          <w:rFonts w:ascii="Calibri" w:hAnsi="Calibri"/>
          <w:b/>
          <w:bCs/>
        </w:rPr>
        <w:t xml:space="preserve">3. Prepares Me </w:t>
      </w:r>
      <w:proofErr w:type="gramStart"/>
      <w:r w:rsidRPr="00F904B7">
        <w:rPr>
          <w:rFonts w:ascii="Calibri" w:hAnsi="Calibri"/>
          <w:b/>
          <w:bCs/>
        </w:rPr>
        <w:t>For</w:t>
      </w:r>
      <w:proofErr w:type="gramEnd"/>
      <w:r w:rsidRPr="00F904B7">
        <w:rPr>
          <w:rFonts w:ascii="Calibri" w:hAnsi="Calibri"/>
          <w:b/>
          <w:bCs/>
        </w:rPr>
        <w:t xml:space="preserve"> God’s Blessings</w:t>
      </w:r>
    </w:p>
    <w:p w14:paraId="3D9DC3C0" w14:textId="77777777" w:rsidR="00F904B7" w:rsidRPr="00F904B7" w:rsidRDefault="00F904B7" w:rsidP="00F904B7">
      <w:pPr>
        <w:spacing w:line="276" w:lineRule="auto"/>
        <w:rPr>
          <w:rFonts w:ascii="Calibri" w:hAnsi="Calibri"/>
        </w:rPr>
      </w:pPr>
    </w:p>
    <w:p w14:paraId="1777BA1B" w14:textId="77777777" w:rsidR="00BD418F" w:rsidRDefault="00BD418F" w:rsidP="00F904B7">
      <w:pPr>
        <w:spacing w:line="276" w:lineRule="auto"/>
        <w:rPr>
          <w:rFonts w:ascii="Calibri" w:hAnsi="Calibri"/>
        </w:rPr>
      </w:pPr>
      <w:r>
        <w:rPr>
          <w:rFonts w:ascii="Calibri" w:hAnsi="Calibri"/>
        </w:rPr>
        <w:lastRenderedPageBreak/>
        <w:t>“</w:t>
      </w:r>
      <w:r w:rsidR="00F904B7" w:rsidRPr="00F904B7">
        <w:rPr>
          <w:rFonts w:ascii="Calibri" w:hAnsi="Calibri"/>
        </w:rPr>
        <w:t>After these events, the word of the Lord came to Abram in a vision: Do not be afraid, Abram. I am your shield; your reward will be very great.</w:t>
      </w:r>
      <w:r>
        <w:rPr>
          <w:rFonts w:ascii="Calibri" w:hAnsi="Calibri"/>
        </w:rPr>
        <w:t>”</w:t>
      </w:r>
    </w:p>
    <w:p w14:paraId="686B7829" w14:textId="73FBA1B6" w:rsidR="00F904B7" w:rsidRPr="00F904B7" w:rsidRDefault="00F904B7" w:rsidP="00F904B7">
      <w:pPr>
        <w:spacing w:line="276" w:lineRule="auto"/>
        <w:rPr>
          <w:rFonts w:ascii="Calibri" w:hAnsi="Calibri"/>
        </w:rPr>
      </w:pPr>
      <w:r w:rsidRPr="00F904B7">
        <w:rPr>
          <w:rFonts w:ascii="Calibri" w:hAnsi="Calibri"/>
        </w:rPr>
        <w:t>Genesis 15:1 (CSB)</w:t>
      </w:r>
    </w:p>
    <w:p w14:paraId="7DEDADCF" w14:textId="77777777" w:rsidR="00F904B7" w:rsidRPr="00F904B7" w:rsidRDefault="00F904B7" w:rsidP="00F904B7">
      <w:pPr>
        <w:spacing w:line="276" w:lineRule="auto"/>
        <w:rPr>
          <w:rFonts w:ascii="Calibri" w:hAnsi="Calibri"/>
        </w:rPr>
      </w:pPr>
    </w:p>
    <w:p w14:paraId="507D98A3" w14:textId="77777777" w:rsidR="00BD418F" w:rsidRDefault="00F904B7" w:rsidP="00F904B7">
      <w:pPr>
        <w:spacing w:line="276" w:lineRule="auto"/>
        <w:rPr>
          <w:rFonts w:ascii="Calibri" w:hAnsi="Calibri"/>
        </w:rPr>
      </w:pPr>
      <w:r w:rsidRPr="00F904B7">
        <w:rPr>
          <w:rFonts w:ascii="Calibri" w:hAnsi="Calibri"/>
        </w:rPr>
        <w:t>“</w:t>
      </w:r>
      <w:r w:rsidR="00BD418F">
        <w:rPr>
          <w:rFonts w:ascii="Calibri" w:hAnsi="Calibri"/>
        </w:rPr>
        <w:t>‘</w:t>
      </w:r>
      <w:r w:rsidRPr="00F904B7">
        <w:rPr>
          <w:rFonts w:ascii="Calibri" w:hAnsi="Calibri"/>
        </w:rPr>
        <w:t>Will a man rob God? Yet you are robbing me!</w:t>
      </w:r>
      <w:r w:rsidR="00BD418F">
        <w:rPr>
          <w:rFonts w:ascii="Calibri" w:hAnsi="Calibri"/>
        </w:rPr>
        <w:t>’</w:t>
      </w:r>
      <w:r w:rsidRPr="00F904B7">
        <w:rPr>
          <w:rFonts w:ascii="Calibri" w:hAnsi="Calibri"/>
        </w:rPr>
        <w:t xml:space="preserve"> </w:t>
      </w:r>
      <w:r w:rsidR="00BD418F">
        <w:rPr>
          <w:rFonts w:ascii="Calibri" w:hAnsi="Calibri"/>
        </w:rPr>
        <w:t>‘</w:t>
      </w:r>
      <w:r w:rsidRPr="00F904B7">
        <w:rPr>
          <w:rFonts w:ascii="Calibri" w:hAnsi="Calibri"/>
        </w:rPr>
        <w:t>How do we rob you?</w:t>
      </w:r>
      <w:r w:rsidR="00BD418F">
        <w:rPr>
          <w:rFonts w:ascii="Calibri" w:hAnsi="Calibri"/>
        </w:rPr>
        <w:t>’</w:t>
      </w:r>
      <w:r w:rsidRPr="00F904B7">
        <w:rPr>
          <w:rFonts w:ascii="Calibri" w:hAnsi="Calibri"/>
        </w:rPr>
        <w:t xml:space="preserve"> you ask. </w:t>
      </w:r>
      <w:r w:rsidR="00BD418F">
        <w:rPr>
          <w:rFonts w:ascii="Calibri" w:hAnsi="Calibri"/>
        </w:rPr>
        <w:t>‘</w:t>
      </w:r>
      <w:r w:rsidRPr="00F904B7">
        <w:rPr>
          <w:rFonts w:ascii="Calibri" w:hAnsi="Calibri"/>
        </w:rPr>
        <w:t>By not making the payments of the tenth and the contributions. You are suffering under a curse, yet you—the whole nation—are still robbing me. Bring the full tenth into the storehouse so that there may be food in my house. Test me in this way,</w:t>
      </w:r>
      <w:r w:rsidR="00BD418F">
        <w:rPr>
          <w:rFonts w:ascii="Calibri" w:hAnsi="Calibri"/>
        </w:rPr>
        <w:t>’</w:t>
      </w:r>
      <w:r w:rsidRPr="00F904B7">
        <w:rPr>
          <w:rFonts w:ascii="Calibri" w:hAnsi="Calibri"/>
        </w:rPr>
        <w:t xml:space="preserve"> says the Lord of Armies. </w:t>
      </w:r>
      <w:r w:rsidR="00BD418F">
        <w:rPr>
          <w:rFonts w:ascii="Calibri" w:hAnsi="Calibri"/>
        </w:rPr>
        <w:t>‘</w:t>
      </w:r>
      <w:r w:rsidRPr="00F904B7">
        <w:rPr>
          <w:rFonts w:ascii="Calibri" w:hAnsi="Calibri"/>
        </w:rPr>
        <w:t>See if I will not open the floodgates of heaven and pour out a blessing for you without measure.</w:t>
      </w:r>
      <w:r w:rsidR="00BD418F">
        <w:rPr>
          <w:rFonts w:ascii="Calibri" w:hAnsi="Calibri"/>
        </w:rPr>
        <w:t>’”</w:t>
      </w:r>
      <w:r w:rsidRPr="00F904B7">
        <w:rPr>
          <w:rFonts w:ascii="Calibri" w:hAnsi="Calibri"/>
        </w:rPr>
        <w:t xml:space="preserve"> </w:t>
      </w:r>
    </w:p>
    <w:p w14:paraId="2231D423" w14:textId="5B791DEB" w:rsidR="00F904B7" w:rsidRPr="00F904B7" w:rsidRDefault="00F904B7" w:rsidP="00F904B7">
      <w:pPr>
        <w:spacing w:line="276" w:lineRule="auto"/>
        <w:rPr>
          <w:rFonts w:ascii="Calibri" w:hAnsi="Calibri"/>
        </w:rPr>
      </w:pPr>
      <w:r w:rsidRPr="00F904B7">
        <w:rPr>
          <w:rFonts w:ascii="Calibri" w:hAnsi="Calibri"/>
        </w:rPr>
        <w:t>Malachi 3:8-10 (CSB)</w:t>
      </w:r>
    </w:p>
    <w:p w14:paraId="12E548F9" w14:textId="3276F83C"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F7D97" w14:textId="77777777" w:rsidR="007425EE" w:rsidRDefault="007425EE">
      <w:r>
        <w:separator/>
      </w:r>
    </w:p>
  </w:endnote>
  <w:endnote w:type="continuationSeparator" w:id="0">
    <w:p w14:paraId="77C5CABF" w14:textId="77777777" w:rsidR="007425EE" w:rsidRDefault="007425EE">
      <w:r>
        <w:continuationSeparator/>
      </w:r>
    </w:p>
  </w:endnote>
  <w:endnote w:type="continuationNotice" w:id="1">
    <w:p w14:paraId="69925A55" w14:textId="77777777" w:rsidR="007425EE" w:rsidRDefault="007425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4D73B" w14:textId="77777777" w:rsidR="006545BF" w:rsidRDefault="006545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50A058AE" w:rsidR="000D064C" w:rsidRPr="00E001F4" w:rsidRDefault="00A11D21" w:rsidP="00A11D21">
    <w:pPr>
      <w:pStyle w:val="Footer"/>
      <w:rPr>
        <w:rFonts w:ascii="Calibri" w:hAnsi="Calibri"/>
      </w:rPr>
    </w:pPr>
    <w:r>
      <w:rPr>
        <w:rFonts w:ascii="Calibri" w:hAnsi="Calibri"/>
        <w:b/>
        <w:bCs/>
      </w:rPr>
      <w:tab/>
    </w:r>
    <w:r w:rsidR="00F904B7">
      <w:rPr>
        <w:rFonts w:ascii="Calibri" w:hAnsi="Calibri"/>
        <w:b/>
        <w:bCs/>
      </w:rPr>
      <w:t>Strapped</w:t>
    </w:r>
    <w:r w:rsidR="000D064C" w:rsidRPr="00E001F4">
      <w:rPr>
        <w:rFonts w:ascii="Calibri" w:hAnsi="Calibri"/>
        <w:b/>
        <w:bCs/>
      </w:rPr>
      <w:t>—</w:t>
    </w:r>
    <w:r w:rsidR="00F904B7">
      <w:rPr>
        <w:rFonts w:ascii="Calibri" w:hAnsi="Calibri"/>
        <w:b/>
        <w:bCs/>
      </w:rPr>
      <w:t>Strapped</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2CE8A" w14:textId="77777777" w:rsidR="006545BF" w:rsidRDefault="006545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04B95" w14:textId="77777777" w:rsidR="007425EE" w:rsidRDefault="007425EE">
      <w:r>
        <w:separator/>
      </w:r>
    </w:p>
  </w:footnote>
  <w:footnote w:type="continuationSeparator" w:id="0">
    <w:p w14:paraId="6F2C70C8" w14:textId="77777777" w:rsidR="007425EE" w:rsidRDefault="007425EE">
      <w:r>
        <w:continuationSeparator/>
      </w:r>
    </w:p>
  </w:footnote>
  <w:footnote w:type="continuationNotice" w:id="1">
    <w:p w14:paraId="7E820777" w14:textId="77777777" w:rsidR="007425EE" w:rsidRDefault="007425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866B7A"/>
    <w:rsid w:val="00002C62"/>
    <w:rsid w:val="000058A9"/>
    <w:rsid w:val="000101D8"/>
    <w:rsid w:val="000122AD"/>
    <w:rsid w:val="00013504"/>
    <w:rsid w:val="00013A7D"/>
    <w:rsid w:val="00026902"/>
    <w:rsid w:val="00026CF2"/>
    <w:rsid w:val="000427BF"/>
    <w:rsid w:val="00044D9D"/>
    <w:rsid w:val="00045681"/>
    <w:rsid w:val="00046BD4"/>
    <w:rsid w:val="000529A4"/>
    <w:rsid w:val="000732B4"/>
    <w:rsid w:val="00082D3E"/>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15B54"/>
    <w:rsid w:val="001307E2"/>
    <w:rsid w:val="001341C4"/>
    <w:rsid w:val="00134671"/>
    <w:rsid w:val="00135D5D"/>
    <w:rsid w:val="00144288"/>
    <w:rsid w:val="001461B1"/>
    <w:rsid w:val="001822A0"/>
    <w:rsid w:val="00185CA0"/>
    <w:rsid w:val="001903F1"/>
    <w:rsid w:val="001A2F4C"/>
    <w:rsid w:val="001A3BD3"/>
    <w:rsid w:val="001A4038"/>
    <w:rsid w:val="001C6DAF"/>
    <w:rsid w:val="001D2461"/>
    <w:rsid w:val="001E3993"/>
    <w:rsid w:val="001F2E97"/>
    <w:rsid w:val="001F736C"/>
    <w:rsid w:val="002252B6"/>
    <w:rsid w:val="002255D9"/>
    <w:rsid w:val="00233404"/>
    <w:rsid w:val="00236AB3"/>
    <w:rsid w:val="00255946"/>
    <w:rsid w:val="00274BB9"/>
    <w:rsid w:val="0028034F"/>
    <w:rsid w:val="00285843"/>
    <w:rsid w:val="00290511"/>
    <w:rsid w:val="002A27F0"/>
    <w:rsid w:val="002A71D2"/>
    <w:rsid w:val="002B71A4"/>
    <w:rsid w:val="002B7D3B"/>
    <w:rsid w:val="002B7DA4"/>
    <w:rsid w:val="002C6F20"/>
    <w:rsid w:val="002D3E02"/>
    <w:rsid w:val="002D585E"/>
    <w:rsid w:val="002D6FF3"/>
    <w:rsid w:val="002E1AD4"/>
    <w:rsid w:val="002F3A62"/>
    <w:rsid w:val="002F6231"/>
    <w:rsid w:val="00313F0F"/>
    <w:rsid w:val="003259AC"/>
    <w:rsid w:val="00327235"/>
    <w:rsid w:val="003351DD"/>
    <w:rsid w:val="003360D2"/>
    <w:rsid w:val="0034188B"/>
    <w:rsid w:val="00346C31"/>
    <w:rsid w:val="00367BC2"/>
    <w:rsid w:val="003749C4"/>
    <w:rsid w:val="00385C45"/>
    <w:rsid w:val="00386B56"/>
    <w:rsid w:val="00394E73"/>
    <w:rsid w:val="00397EA2"/>
    <w:rsid w:val="003B4BBB"/>
    <w:rsid w:val="003D2E36"/>
    <w:rsid w:val="003D590D"/>
    <w:rsid w:val="003E0C7C"/>
    <w:rsid w:val="003E3313"/>
    <w:rsid w:val="003E6080"/>
    <w:rsid w:val="003F23DC"/>
    <w:rsid w:val="003F6FC6"/>
    <w:rsid w:val="00403663"/>
    <w:rsid w:val="00404A59"/>
    <w:rsid w:val="0042042A"/>
    <w:rsid w:val="00423B74"/>
    <w:rsid w:val="00427806"/>
    <w:rsid w:val="00436846"/>
    <w:rsid w:val="00440449"/>
    <w:rsid w:val="00442464"/>
    <w:rsid w:val="00447886"/>
    <w:rsid w:val="004511A1"/>
    <w:rsid w:val="00465345"/>
    <w:rsid w:val="004816A2"/>
    <w:rsid w:val="004A349B"/>
    <w:rsid w:val="004A73C5"/>
    <w:rsid w:val="004B25B5"/>
    <w:rsid w:val="004C3050"/>
    <w:rsid w:val="004C5E5A"/>
    <w:rsid w:val="004D1C32"/>
    <w:rsid w:val="004E7372"/>
    <w:rsid w:val="004F7185"/>
    <w:rsid w:val="00504A84"/>
    <w:rsid w:val="005135BB"/>
    <w:rsid w:val="00514E43"/>
    <w:rsid w:val="005250E7"/>
    <w:rsid w:val="00554E4A"/>
    <w:rsid w:val="0057422B"/>
    <w:rsid w:val="00582FFE"/>
    <w:rsid w:val="00585F84"/>
    <w:rsid w:val="005922EB"/>
    <w:rsid w:val="005B2103"/>
    <w:rsid w:val="005B43AA"/>
    <w:rsid w:val="005B5A7B"/>
    <w:rsid w:val="005C25AD"/>
    <w:rsid w:val="005D45B6"/>
    <w:rsid w:val="005E1B8C"/>
    <w:rsid w:val="005E3D64"/>
    <w:rsid w:val="005E7A87"/>
    <w:rsid w:val="0062720A"/>
    <w:rsid w:val="00631CBE"/>
    <w:rsid w:val="006367A9"/>
    <w:rsid w:val="006545BF"/>
    <w:rsid w:val="006652C7"/>
    <w:rsid w:val="006666D7"/>
    <w:rsid w:val="00672F9E"/>
    <w:rsid w:val="00676E96"/>
    <w:rsid w:val="006A24A7"/>
    <w:rsid w:val="006A6FCB"/>
    <w:rsid w:val="006B7862"/>
    <w:rsid w:val="006C4559"/>
    <w:rsid w:val="006D24DF"/>
    <w:rsid w:val="006D3136"/>
    <w:rsid w:val="006D3F80"/>
    <w:rsid w:val="006D5364"/>
    <w:rsid w:val="006E4F39"/>
    <w:rsid w:val="006E77E6"/>
    <w:rsid w:val="00702914"/>
    <w:rsid w:val="007425EE"/>
    <w:rsid w:val="007630E7"/>
    <w:rsid w:val="00771D48"/>
    <w:rsid w:val="007819D8"/>
    <w:rsid w:val="00791189"/>
    <w:rsid w:val="007960BA"/>
    <w:rsid w:val="007A6325"/>
    <w:rsid w:val="007C5C95"/>
    <w:rsid w:val="007E1319"/>
    <w:rsid w:val="007F5E3F"/>
    <w:rsid w:val="008073BF"/>
    <w:rsid w:val="008356BD"/>
    <w:rsid w:val="00836245"/>
    <w:rsid w:val="0084063F"/>
    <w:rsid w:val="00861BBA"/>
    <w:rsid w:val="00866B7A"/>
    <w:rsid w:val="00870C4A"/>
    <w:rsid w:val="00872B1A"/>
    <w:rsid w:val="00873D30"/>
    <w:rsid w:val="00890144"/>
    <w:rsid w:val="00894E92"/>
    <w:rsid w:val="00895E2E"/>
    <w:rsid w:val="008B653B"/>
    <w:rsid w:val="008C653F"/>
    <w:rsid w:val="008D1537"/>
    <w:rsid w:val="008D3643"/>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164E1"/>
    <w:rsid w:val="00A43A90"/>
    <w:rsid w:val="00A51274"/>
    <w:rsid w:val="00A51B63"/>
    <w:rsid w:val="00A64FC4"/>
    <w:rsid w:val="00A80D5D"/>
    <w:rsid w:val="00A83591"/>
    <w:rsid w:val="00A93495"/>
    <w:rsid w:val="00AA5ED6"/>
    <w:rsid w:val="00AB12C5"/>
    <w:rsid w:val="00AC1B83"/>
    <w:rsid w:val="00AD59D2"/>
    <w:rsid w:val="00AF468A"/>
    <w:rsid w:val="00B03B8B"/>
    <w:rsid w:val="00B10327"/>
    <w:rsid w:val="00B158DB"/>
    <w:rsid w:val="00B3092B"/>
    <w:rsid w:val="00B40364"/>
    <w:rsid w:val="00B44FE0"/>
    <w:rsid w:val="00B47A64"/>
    <w:rsid w:val="00B56A4D"/>
    <w:rsid w:val="00B604D0"/>
    <w:rsid w:val="00B648D9"/>
    <w:rsid w:val="00B92770"/>
    <w:rsid w:val="00B940D4"/>
    <w:rsid w:val="00BA7A74"/>
    <w:rsid w:val="00BC10B4"/>
    <w:rsid w:val="00BD145D"/>
    <w:rsid w:val="00BD21E1"/>
    <w:rsid w:val="00BD418F"/>
    <w:rsid w:val="00BD63AF"/>
    <w:rsid w:val="00BE35BE"/>
    <w:rsid w:val="00BF7F06"/>
    <w:rsid w:val="00C01D01"/>
    <w:rsid w:val="00C133CA"/>
    <w:rsid w:val="00C21AF8"/>
    <w:rsid w:val="00C251B8"/>
    <w:rsid w:val="00C64E5E"/>
    <w:rsid w:val="00C67DA9"/>
    <w:rsid w:val="00C80B1C"/>
    <w:rsid w:val="00C80D74"/>
    <w:rsid w:val="00C86674"/>
    <w:rsid w:val="00C91D1B"/>
    <w:rsid w:val="00CB2F64"/>
    <w:rsid w:val="00CC7FC1"/>
    <w:rsid w:val="00CD108B"/>
    <w:rsid w:val="00CE52CA"/>
    <w:rsid w:val="00CE6359"/>
    <w:rsid w:val="00CF45D3"/>
    <w:rsid w:val="00CF7248"/>
    <w:rsid w:val="00D17448"/>
    <w:rsid w:val="00D2027F"/>
    <w:rsid w:val="00D21495"/>
    <w:rsid w:val="00D220DB"/>
    <w:rsid w:val="00D22877"/>
    <w:rsid w:val="00D22EE5"/>
    <w:rsid w:val="00D3614E"/>
    <w:rsid w:val="00D373B7"/>
    <w:rsid w:val="00D44685"/>
    <w:rsid w:val="00D46BAD"/>
    <w:rsid w:val="00D6624D"/>
    <w:rsid w:val="00D80D10"/>
    <w:rsid w:val="00D86340"/>
    <w:rsid w:val="00D91F73"/>
    <w:rsid w:val="00D92F29"/>
    <w:rsid w:val="00DA0349"/>
    <w:rsid w:val="00DA7996"/>
    <w:rsid w:val="00DB7063"/>
    <w:rsid w:val="00DC3E39"/>
    <w:rsid w:val="00DC760B"/>
    <w:rsid w:val="00DD197D"/>
    <w:rsid w:val="00DD2573"/>
    <w:rsid w:val="00DE0F70"/>
    <w:rsid w:val="00DE70E9"/>
    <w:rsid w:val="00DF09E4"/>
    <w:rsid w:val="00DF33A8"/>
    <w:rsid w:val="00DF3AF6"/>
    <w:rsid w:val="00DF7B5B"/>
    <w:rsid w:val="00E001F4"/>
    <w:rsid w:val="00E01194"/>
    <w:rsid w:val="00E0430E"/>
    <w:rsid w:val="00E04312"/>
    <w:rsid w:val="00E3156D"/>
    <w:rsid w:val="00E34A7C"/>
    <w:rsid w:val="00E53191"/>
    <w:rsid w:val="00E56D30"/>
    <w:rsid w:val="00E64AE0"/>
    <w:rsid w:val="00E667AB"/>
    <w:rsid w:val="00E75A9B"/>
    <w:rsid w:val="00E76851"/>
    <w:rsid w:val="00E80CE9"/>
    <w:rsid w:val="00E91EAD"/>
    <w:rsid w:val="00EB040E"/>
    <w:rsid w:val="00ED0AA7"/>
    <w:rsid w:val="00EF1491"/>
    <w:rsid w:val="00EF1DC2"/>
    <w:rsid w:val="00F07ABA"/>
    <w:rsid w:val="00F110E3"/>
    <w:rsid w:val="00F152F0"/>
    <w:rsid w:val="00F31FAF"/>
    <w:rsid w:val="00F3234E"/>
    <w:rsid w:val="00F36CB1"/>
    <w:rsid w:val="00F37FD7"/>
    <w:rsid w:val="00F417EF"/>
    <w:rsid w:val="00F47752"/>
    <w:rsid w:val="00F81C0F"/>
    <w:rsid w:val="00F904B7"/>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81</TotalTime>
  <Pages>12</Pages>
  <Words>3796</Words>
  <Characters>21641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25387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13</cp:revision>
  <cp:lastPrinted>2023-01-30T18:49:00Z</cp:lastPrinted>
  <dcterms:created xsi:type="dcterms:W3CDTF">2023-03-07T20:13:00Z</dcterms:created>
  <dcterms:modified xsi:type="dcterms:W3CDTF">2023-03-08T05:07:00Z</dcterms:modified>
  <cp:category/>
</cp:coreProperties>
</file>